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5A666F" w:rsidRDefault="00C438C8" w:rsidP="0013765E">
      <w:pPr>
        <w:pStyle w:val="12"/>
        <w:ind w:left="6663"/>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5A666F">
        <w:t>Приложение №4</w:t>
      </w:r>
    </w:p>
    <w:p w:rsidR="00C438C8" w:rsidRPr="005A666F" w:rsidRDefault="00C438C8" w:rsidP="0013765E">
      <w:pPr>
        <w:ind w:left="6663" w:right="34" w:firstLine="0"/>
        <w:rPr>
          <w:b/>
          <w:szCs w:val="24"/>
        </w:rPr>
      </w:pPr>
      <w:r w:rsidRPr="005A666F">
        <w:rPr>
          <w:b/>
          <w:szCs w:val="24"/>
        </w:rPr>
        <w:t xml:space="preserve">к </w:t>
      </w:r>
      <w:r w:rsidR="0013765E" w:rsidRPr="005A666F">
        <w:rPr>
          <w:b/>
          <w:szCs w:val="24"/>
        </w:rPr>
        <w:t>аукционной</w:t>
      </w:r>
      <w:r w:rsidRPr="005A666F">
        <w:rPr>
          <w:b/>
          <w:szCs w:val="24"/>
        </w:rPr>
        <w:t xml:space="preserve"> документации</w:t>
      </w:r>
    </w:p>
    <w:p w:rsidR="00C438C8" w:rsidRPr="005A666F" w:rsidRDefault="00C438C8" w:rsidP="00394668">
      <w:pPr>
        <w:pStyle w:val="12"/>
      </w:pPr>
    </w:p>
    <w:p w:rsidR="0026768C" w:rsidRPr="005A666F" w:rsidRDefault="0026768C" w:rsidP="00394668">
      <w:pPr>
        <w:pStyle w:val="12"/>
      </w:pPr>
      <w:r w:rsidRPr="005A666F">
        <w:t>СОДЕРЖАНИЕ</w:t>
      </w:r>
    </w:p>
    <w:p w:rsidR="0026768C" w:rsidRPr="005A666F" w:rsidRDefault="0026768C" w:rsidP="00C438C8">
      <w:pPr>
        <w:widowControl/>
        <w:tabs>
          <w:tab w:val="left" w:pos="567"/>
          <w:tab w:val="left" w:pos="1985"/>
          <w:tab w:val="right" w:pos="9498"/>
        </w:tabs>
        <w:spacing w:after="120"/>
        <w:ind w:right="34" w:firstLine="0"/>
        <w:rPr>
          <w:bCs/>
          <w:szCs w:val="24"/>
        </w:rPr>
      </w:pPr>
    </w:p>
    <w:p w:rsidR="005567B4" w:rsidRPr="00565351" w:rsidRDefault="004D7536">
      <w:pPr>
        <w:pStyle w:val="12"/>
        <w:rPr>
          <w:rFonts w:ascii="Calibri" w:hAnsi="Calibri"/>
          <w:b w:val="0"/>
          <w:caps w:val="0"/>
          <w:szCs w:val="22"/>
        </w:rPr>
      </w:pPr>
      <w:r w:rsidRPr="005A666F">
        <w:rPr>
          <w:bCs/>
          <w:sz w:val="24"/>
          <w:szCs w:val="24"/>
        </w:rPr>
        <w:fldChar w:fldCharType="begin"/>
      </w:r>
      <w:r w:rsidRPr="005A666F">
        <w:rPr>
          <w:bCs/>
          <w:sz w:val="24"/>
          <w:szCs w:val="24"/>
        </w:rPr>
        <w:instrText xml:space="preserve"> TOC \o "1-3" \h \z \u </w:instrText>
      </w:r>
      <w:r w:rsidRPr="005A666F">
        <w:rPr>
          <w:bCs/>
          <w:sz w:val="24"/>
          <w:szCs w:val="24"/>
        </w:rPr>
        <w:fldChar w:fldCharType="separate"/>
      </w:r>
      <w:hyperlink w:anchor="_Toc167440609" w:history="1">
        <w:r w:rsidR="005567B4" w:rsidRPr="00FA783A">
          <w:rPr>
            <w:rStyle w:val="ae"/>
          </w:rPr>
          <w:t>III.</w:t>
        </w:r>
        <w:r w:rsidR="005567B4" w:rsidRPr="00565351">
          <w:rPr>
            <w:rFonts w:ascii="Calibri" w:hAnsi="Calibri"/>
            <w:b w:val="0"/>
            <w:caps w:val="0"/>
            <w:szCs w:val="22"/>
          </w:rPr>
          <w:tab/>
        </w:r>
        <w:r w:rsidR="005567B4" w:rsidRPr="00FA783A">
          <w:rPr>
            <w:rStyle w:val="ae"/>
          </w:rPr>
          <w:t>Образцы основных форм документов, включаемых в Заявку</w:t>
        </w:r>
        <w:r w:rsidR="005567B4">
          <w:rPr>
            <w:webHidden/>
          </w:rPr>
          <w:tab/>
        </w:r>
        <w:r w:rsidR="005567B4">
          <w:rPr>
            <w:webHidden/>
          </w:rPr>
          <w:fldChar w:fldCharType="begin"/>
        </w:r>
        <w:r w:rsidR="005567B4">
          <w:rPr>
            <w:webHidden/>
          </w:rPr>
          <w:instrText xml:space="preserve"> PAGEREF _Toc167440609 \h </w:instrText>
        </w:r>
        <w:r w:rsidR="005567B4">
          <w:rPr>
            <w:webHidden/>
          </w:rPr>
        </w:r>
        <w:r w:rsidR="005567B4">
          <w:rPr>
            <w:webHidden/>
          </w:rPr>
          <w:fldChar w:fldCharType="separate"/>
        </w:r>
        <w:r w:rsidR="005567B4">
          <w:rPr>
            <w:webHidden/>
          </w:rPr>
          <w:t>2</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10" w:history="1">
        <w:r w:rsidR="005567B4" w:rsidRPr="00FA783A">
          <w:rPr>
            <w:rStyle w:val="ae"/>
          </w:rPr>
          <w:t>1.1.</w:t>
        </w:r>
        <w:r w:rsidR="005567B4" w:rsidRPr="00565351">
          <w:rPr>
            <w:rFonts w:ascii="Calibri" w:hAnsi="Calibri"/>
            <w:b w:val="0"/>
            <w:bCs w:val="0"/>
            <w:sz w:val="22"/>
            <w:szCs w:val="22"/>
          </w:rPr>
          <w:tab/>
        </w:r>
        <w:r w:rsidR="005567B4" w:rsidRPr="00FA783A">
          <w:rPr>
            <w:rStyle w:val="ae"/>
          </w:rPr>
          <w:t>Письмо об участии в Аукционе (оферта) (форма 1)</w:t>
        </w:r>
        <w:r w:rsidR="005567B4">
          <w:rPr>
            <w:webHidden/>
          </w:rPr>
          <w:tab/>
        </w:r>
        <w:r w:rsidR="005567B4">
          <w:rPr>
            <w:webHidden/>
          </w:rPr>
          <w:fldChar w:fldCharType="begin"/>
        </w:r>
        <w:r w:rsidR="005567B4">
          <w:rPr>
            <w:webHidden/>
          </w:rPr>
          <w:instrText xml:space="preserve"> PAGEREF _Toc167440610 \h </w:instrText>
        </w:r>
        <w:r w:rsidR="005567B4">
          <w:rPr>
            <w:webHidden/>
          </w:rPr>
        </w:r>
        <w:r w:rsidR="005567B4">
          <w:rPr>
            <w:webHidden/>
          </w:rPr>
          <w:fldChar w:fldCharType="separate"/>
        </w:r>
        <w:r w:rsidR="005567B4">
          <w:rPr>
            <w:webHidden/>
          </w:rPr>
          <w:t>2</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11" w:history="1">
        <w:r w:rsidR="005567B4" w:rsidRPr="00FA783A">
          <w:rPr>
            <w:rStyle w:val="ae"/>
          </w:rPr>
          <w:t>1.1.1.</w:t>
        </w:r>
        <w:r w:rsidR="005567B4" w:rsidRPr="00565351">
          <w:rPr>
            <w:rFonts w:ascii="Calibri" w:hAnsi="Calibri"/>
            <w:bCs w:val="0"/>
            <w:iCs w:val="0"/>
            <w:sz w:val="22"/>
            <w:szCs w:val="22"/>
          </w:rPr>
          <w:tab/>
        </w:r>
        <w:r w:rsidR="005567B4" w:rsidRPr="00FA783A">
          <w:rPr>
            <w:rStyle w:val="ae"/>
          </w:rPr>
          <w:t>Форма письма об участии в Аукционе</w:t>
        </w:r>
        <w:r w:rsidR="005567B4">
          <w:rPr>
            <w:webHidden/>
          </w:rPr>
          <w:tab/>
        </w:r>
        <w:r w:rsidR="005567B4">
          <w:rPr>
            <w:webHidden/>
          </w:rPr>
          <w:fldChar w:fldCharType="begin"/>
        </w:r>
        <w:r w:rsidR="005567B4">
          <w:rPr>
            <w:webHidden/>
          </w:rPr>
          <w:instrText xml:space="preserve"> PAGEREF _Toc167440611 \h </w:instrText>
        </w:r>
        <w:r w:rsidR="005567B4">
          <w:rPr>
            <w:webHidden/>
          </w:rPr>
        </w:r>
        <w:r w:rsidR="005567B4">
          <w:rPr>
            <w:webHidden/>
          </w:rPr>
          <w:fldChar w:fldCharType="separate"/>
        </w:r>
        <w:r w:rsidR="005567B4">
          <w:rPr>
            <w:webHidden/>
          </w:rPr>
          <w:t>2</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12" w:history="1">
        <w:r w:rsidR="005567B4" w:rsidRPr="00FA783A">
          <w:rPr>
            <w:rStyle w:val="ae"/>
          </w:rPr>
          <w:t>1.1.2.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_Toc167440612 \h </w:instrText>
        </w:r>
        <w:r w:rsidR="005567B4">
          <w:rPr>
            <w:webHidden/>
          </w:rPr>
        </w:r>
        <w:r w:rsidR="005567B4">
          <w:rPr>
            <w:webHidden/>
          </w:rPr>
          <w:fldChar w:fldCharType="separate"/>
        </w:r>
        <w:r w:rsidR="005567B4">
          <w:rPr>
            <w:webHidden/>
          </w:rPr>
          <w:t>4</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13" w:history="1">
        <w:r w:rsidR="005567B4" w:rsidRPr="00FA783A">
          <w:rPr>
            <w:rStyle w:val="ae"/>
          </w:rPr>
          <w:t>1.2.</w:t>
        </w:r>
        <w:r w:rsidR="005567B4" w:rsidRPr="00565351">
          <w:rPr>
            <w:rFonts w:ascii="Calibri" w:hAnsi="Calibri"/>
            <w:b w:val="0"/>
            <w:bCs w:val="0"/>
            <w:sz w:val="22"/>
            <w:szCs w:val="22"/>
          </w:rPr>
          <w:tab/>
        </w:r>
        <w:r w:rsidR="005567B4" w:rsidRPr="00FA783A">
          <w:rPr>
            <w:rStyle w:val="ae"/>
          </w:rPr>
          <w:t>Технико-коммерческое предложение (форма 2)</w:t>
        </w:r>
        <w:r w:rsidR="005567B4">
          <w:rPr>
            <w:webHidden/>
          </w:rPr>
          <w:tab/>
        </w:r>
        <w:r w:rsidR="005567B4">
          <w:rPr>
            <w:webHidden/>
          </w:rPr>
          <w:fldChar w:fldCharType="begin"/>
        </w:r>
        <w:r w:rsidR="005567B4">
          <w:rPr>
            <w:webHidden/>
          </w:rPr>
          <w:instrText xml:space="preserve"> PAGEREF _Toc167440613 \h </w:instrText>
        </w:r>
        <w:r w:rsidR="005567B4">
          <w:rPr>
            <w:webHidden/>
          </w:rPr>
        </w:r>
        <w:r w:rsidR="005567B4">
          <w:rPr>
            <w:webHidden/>
          </w:rPr>
          <w:fldChar w:fldCharType="separate"/>
        </w:r>
        <w:r w:rsidR="005567B4">
          <w:rPr>
            <w:webHidden/>
          </w:rPr>
          <w:t>5</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14" w:history="1">
        <w:r w:rsidR="005567B4" w:rsidRPr="00FA783A">
          <w:rPr>
            <w:rStyle w:val="ae"/>
          </w:rPr>
          <w:t>1.2.1.</w:t>
        </w:r>
        <w:r w:rsidR="005567B4" w:rsidRPr="00565351">
          <w:rPr>
            <w:rFonts w:ascii="Calibri" w:hAnsi="Calibri"/>
            <w:bCs w:val="0"/>
            <w:iCs w:val="0"/>
            <w:sz w:val="22"/>
            <w:szCs w:val="22"/>
          </w:rPr>
          <w:tab/>
        </w:r>
        <w:r w:rsidR="005567B4" w:rsidRPr="00FA783A">
          <w:rPr>
            <w:rStyle w:val="ae"/>
          </w:rPr>
          <w:t>Форма Технико-коммерческого предложения</w:t>
        </w:r>
        <w:r w:rsidR="005567B4">
          <w:rPr>
            <w:webHidden/>
          </w:rPr>
          <w:tab/>
        </w:r>
        <w:r w:rsidR="005567B4">
          <w:rPr>
            <w:webHidden/>
          </w:rPr>
          <w:fldChar w:fldCharType="begin"/>
        </w:r>
        <w:r w:rsidR="005567B4">
          <w:rPr>
            <w:webHidden/>
          </w:rPr>
          <w:instrText xml:space="preserve"> PAGEREF _Toc167440614 \h </w:instrText>
        </w:r>
        <w:r w:rsidR="005567B4">
          <w:rPr>
            <w:webHidden/>
          </w:rPr>
        </w:r>
        <w:r w:rsidR="005567B4">
          <w:rPr>
            <w:webHidden/>
          </w:rPr>
          <w:fldChar w:fldCharType="separate"/>
        </w:r>
        <w:r w:rsidR="005567B4">
          <w:rPr>
            <w:webHidden/>
          </w:rPr>
          <w:t>5</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15" w:history="1">
        <w:r w:rsidR="005567B4" w:rsidRPr="00FA783A">
          <w:rPr>
            <w:rStyle w:val="ae"/>
          </w:rPr>
          <w:t>1.2.2.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_Toc167440615 \h </w:instrText>
        </w:r>
        <w:r w:rsidR="005567B4">
          <w:rPr>
            <w:webHidden/>
          </w:rPr>
        </w:r>
        <w:r w:rsidR="005567B4">
          <w:rPr>
            <w:webHidden/>
          </w:rPr>
          <w:fldChar w:fldCharType="separate"/>
        </w:r>
        <w:r w:rsidR="005567B4">
          <w:rPr>
            <w:webHidden/>
          </w:rPr>
          <w:t>8</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16" w:history="1">
        <w:r w:rsidR="005567B4" w:rsidRPr="00FA783A">
          <w:rPr>
            <w:rStyle w:val="ae"/>
          </w:rPr>
          <w:t>1.3.</w:t>
        </w:r>
        <w:r w:rsidR="005567B4" w:rsidRPr="00565351">
          <w:rPr>
            <w:rFonts w:ascii="Calibri" w:hAnsi="Calibri"/>
            <w:b w:val="0"/>
            <w:bCs w:val="0"/>
            <w:sz w:val="22"/>
            <w:szCs w:val="22"/>
          </w:rPr>
          <w:tab/>
        </w:r>
        <w:r w:rsidR="005567B4" w:rsidRPr="00FA783A">
          <w:rPr>
            <w:rStyle w:val="ae"/>
          </w:rPr>
          <w:t>Протокол разногласий к проекту Договора (форма 3)</w:t>
        </w:r>
        <w:r w:rsidR="005567B4">
          <w:rPr>
            <w:webHidden/>
          </w:rPr>
          <w:tab/>
        </w:r>
        <w:r w:rsidR="005567B4">
          <w:rPr>
            <w:webHidden/>
          </w:rPr>
          <w:fldChar w:fldCharType="begin"/>
        </w:r>
        <w:r w:rsidR="005567B4">
          <w:rPr>
            <w:webHidden/>
          </w:rPr>
          <w:instrText xml:space="preserve"> PAGEREF _Toc167440616 \h </w:instrText>
        </w:r>
        <w:r w:rsidR="005567B4">
          <w:rPr>
            <w:webHidden/>
          </w:rPr>
        </w:r>
        <w:r w:rsidR="005567B4">
          <w:rPr>
            <w:webHidden/>
          </w:rPr>
          <w:fldChar w:fldCharType="separate"/>
        </w:r>
        <w:r w:rsidR="005567B4">
          <w:rPr>
            <w:webHidden/>
          </w:rPr>
          <w:t>9</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17" w:history="1">
        <w:r w:rsidR="005567B4" w:rsidRPr="00FA783A">
          <w:rPr>
            <w:rStyle w:val="ae"/>
          </w:rPr>
          <w:t>1.3.1.</w:t>
        </w:r>
        <w:r w:rsidR="005567B4" w:rsidRPr="00565351">
          <w:rPr>
            <w:rFonts w:ascii="Calibri" w:hAnsi="Calibri"/>
            <w:bCs w:val="0"/>
            <w:iCs w:val="0"/>
            <w:sz w:val="22"/>
            <w:szCs w:val="22"/>
          </w:rPr>
          <w:tab/>
        </w:r>
        <w:r w:rsidR="005567B4" w:rsidRPr="00FA783A">
          <w:rPr>
            <w:rStyle w:val="ae"/>
          </w:rPr>
          <w:t>Форма Протокола разногласий к проекту Договора</w:t>
        </w:r>
        <w:r w:rsidR="005567B4">
          <w:rPr>
            <w:webHidden/>
          </w:rPr>
          <w:tab/>
        </w:r>
        <w:r w:rsidR="005567B4">
          <w:rPr>
            <w:webHidden/>
          </w:rPr>
          <w:fldChar w:fldCharType="begin"/>
        </w:r>
        <w:r w:rsidR="005567B4">
          <w:rPr>
            <w:webHidden/>
          </w:rPr>
          <w:instrText xml:space="preserve"> PAGEREF _Toc167440617 \h </w:instrText>
        </w:r>
        <w:r w:rsidR="005567B4">
          <w:rPr>
            <w:webHidden/>
          </w:rPr>
        </w:r>
        <w:r w:rsidR="005567B4">
          <w:rPr>
            <w:webHidden/>
          </w:rPr>
          <w:fldChar w:fldCharType="separate"/>
        </w:r>
        <w:r w:rsidR="005567B4">
          <w:rPr>
            <w:webHidden/>
          </w:rPr>
          <w:t>9</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18" w:history="1">
        <w:r w:rsidR="005567B4" w:rsidRPr="00FA783A">
          <w:rPr>
            <w:rStyle w:val="ae"/>
          </w:rPr>
          <w:t>1.3.2.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_Toc167440618 \h </w:instrText>
        </w:r>
        <w:r w:rsidR="005567B4">
          <w:rPr>
            <w:webHidden/>
          </w:rPr>
        </w:r>
        <w:r w:rsidR="005567B4">
          <w:rPr>
            <w:webHidden/>
          </w:rPr>
          <w:fldChar w:fldCharType="separate"/>
        </w:r>
        <w:r w:rsidR="005567B4">
          <w:rPr>
            <w:webHidden/>
          </w:rPr>
          <w:t>10</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19" w:history="1">
        <w:r w:rsidR="005567B4" w:rsidRPr="00FA783A">
          <w:rPr>
            <w:rStyle w:val="ae"/>
          </w:rPr>
          <w:t>1.4.</w:t>
        </w:r>
        <w:r w:rsidR="005567B4" w:rsidRPr="00565351">
          <w:rPr>
            <w:rFonts w:ascii="Calibri" w:hAnsi="Calibri"/>
            <w:b w:val="0"/>
            <w:bCs w:val="0"/>
            <w:sz w:val="22"/>
            <w:szCs w:val="22"/>
          </w:rPr>
          <w:tab/>
        </w:r>
        <w:r w:rsidR="005567B4" w:rsidRPr="00FA783A">
          <w:rPr>
            <w:rStyle w:val="ae"/>
          </w:rPr>
          <w:t>Анкета (форма 4)</w:t>
        </w:r>
        <w:r w:rsidR="005567B4">
          <w:rPr>
            <w:webHidden/>
          </w:rPr>
          <w:tab/>
        </w:r>
        <w:r w:rsidR="005567B4">
          <w:rPr>
            <w:webHidden/>
          </w:rPr>
          <w:fldChar w:fldCharType="begin"/>
        </w:r>
        <w:r w:rsidR="005567B4">
          <w:rPr>
            <w:webHidden/>
          </w:rPr>
          <w:instrText xml:space="preserve"> PAGEREF _Toc167440619 \h </w:instrText>
        </w:r>
        <w:r w:rsidR="005567B4">
          <w:rPr>
            <w:webHidden/>
          </w:rPr>
        </w:r>
        <w:r w:rsidR="005567B4">
          <w:rPr>
            <w:webHidden/>
          </w:rPr>
          <w:fldChar w:fldCharType="separate"/>
        </w:r>
        <w:r w:rsidR="005567B4">
          <w:rPr>
            <w:webHidden/>
          </w:rPr>
          <w:t>11</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20" w:history="1">
        <w:r w:rsidR="005567B4" w:rsidRPr="00FA783A">
          <w:rPr>
            <w:rStyle w:val="ae"/>
          </w:rPr>
          <w:t>1.4.1.</w:t>
        </w:r>
        <w:r w:rsidR="005567B4" w:rsidRPr="00565351">
          <w:rPr>
            <w:rFonts w:ascii="Calibri" w:hAnsi="Calibri"/>
            <w:bCs w:val="0"/>
            <w:iCs w:val="0"/>
            <w:sz w:val="22"/>
            <w:szCs w:val="22"/>
          </w:rPr>
          <w:tab/>
        </w:r>
        <w:r w:rsidR="005567B4" w:rsidRPr="00FA783A">
          <w:rPr>
            <w:rStyle w:val="ae"/>
          </w:rPr>
          <w:t>Форма Анкеты Участника</w:t>
        </w:r>
        <w:r w:rsidR="005567B4">
          <w:rPr>
            <w:webHidden/>
          </w:rPr>
          <w:tab/>
        </w:r>
        <w:r w:rsidR="005567B4">
          <w:rPr>
            <w:webHidden/>
          </w:rPr>
          <w:fldChar w:fldCharType="begin"/>
        </w:r>
        <w:r w:rsidR="005567B4">
          <w:rPr>
            <w:webHidden/>
          </w:rPr>
          <w:instrText xml:space="preserve"> PAGEREF _Toc167440620 \h </w:instrText>
        </w:r>
        <w:r w:rsidR="005567B4">
          <w:rPr>
            <w:webHidden/>
          </w:rPr>
        </w:r>
        <w:r w:rsidR="005567B4">
          <w:rPr>
            <w:webHidden/>
          </w:rPr>
          <w:fldChar w:fldCharType="separate"/>
        </w:r>
        <w:r w:rsidR="005567B4">
          <w:rPr>
            <w:webHidden/>
          </w:rPr>
          <w:t>11</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21" w:history="1">
        <w:r w:rsidR="005567B4" w:rsidRPr="00FA783A">
          <w:rPr>
            <w:rStyle w:val="ae"/>
          </w:rPr>
          <w:t>1.4.2.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_Toc167440621 \h </w:instrText>
        </w:r>
        <w:r w:rsidR="005567B4">
          <w:rPr>
            <w:webHidden/>
          </w:rPr>
        </w:r>
        <w:r w:rsidR="005567B4">
          <w:rPr>
            <w:webHidden/>
          </w:rPr>
          <w:fldChar w:fldCharType="separate"/>
        </w:r>
        <w:r w:rsidR="005567B4">
          <w:rPr>
            <w:webHidden/>
          </w:rPr>
          <w:t>13</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22" w:history="1">
        <w:r w:rsidR="005567B4" w:rsidRPr="00FA783A">
          <w:rPr>
            <w:rStyle w:val="ae"/>
          </w:rPr>
          <w:t>1.5.</w:t>
        </w:r>
        <w:r w:rsidR="005567B4" w:rsidRPr="00565351">
          <w:rPr>
            <w:rFonts w:ascii="Calibri" w:hAnsi="Calibri"/>
            <w:b w:val="0"/>
            <w:bCs w:val="0"/>
            <w:sz w:val="22"/>
            <w:szCs w:val="22"/>
          </w:rPr>
          <w:tab/>
        </w:r>
        <w:r w:rsidR="005567B4" w:rsidRPr="00FA783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5)</w:t>
        </w:r>
        <w:r w:rsidR="005567B4">
          <w:rPr>
            <w:webHidden/>
          </w:rPr>
          <w:tab/>
        </w:r>
        <w:r w:rsidR="005567B4">
          <w:rPr>
            <w:webHidden/>
          </w:rPr>
          <w:fldChar w:fldCharType="begin"/>
        </w:r>
        <w:r w:rsidR="005567B4">
          <w:rPr>
            <w:webHidden/>
          </w:rPr>
          <w:instrText xml:space="preserve"> PAGEREF _Toc167440622 \h </w:instrText>
        </w:r>
        <w:r w:rsidR="005567B4">
          <w:rPr>
            <w:webHidden/>
          </w:rPr>
        </w:r>
        <w:r w:rsidR="005567B4">
          <w:rPr>
            <w:webHidden/>
          </w:rPr>
          <w:fldChar w:fldCharType="separate"/>
        </w:r>
        <w:r w:rsidR="005567B4">
          <w:rPr>
            <w:webHidden/>
          </w:rPr>
          <w:t>16</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23" w:history="1">
        <w:r w:rsidR="005567B4" w:rsidRPr="00FA783A">
          <w:rPr>
            <w:rStyle w:val="ae"/>
          </w:rPr>
          <w:t>1.5.1.</w:t>
        </w:r>
        <w:r w:rsidR="005567B4" w:rsidRPr="00565351">
          <w:rPr>
            <w:rFonts w:ascii="Calibri" w:hAnsi="Calibri"/>
            <w:bCs w:val="0"/>
            <w:iCs w:val="0"/>
            <w:sz w:val="22"/>
            <w:szCs w:val="22"/>
          </w:rPr>
          <w:tab/>
        </w:r>
        <w:r w:rsidR="005567B4" w:rsidRPr="00FA783A">
          <w:rPr>
            <w:rStyle w:val="ae"/>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r w:rsidR="005567B4">
          <w:rPr>
            <w:webHidden/>
          </w:rPr>
          <w:tab/>
        </w:r>
        <w:r w:rsidR="005567B4">
          <w:rPr>
            <w:webHidden/>
          </w:rPr>
          <w:fldChar w:fldCharType="begin"/>
        </w:r>
        <w:r w:rsidR="005567B4">
          <w:rPr>
            <w:webHidden/>
          </w:rPr>
          <w:instrText xml:space="preserve"> PAGEREF _Toc167440623 \h </w:instrText>
        </w:r>
        <w:r w:rsidR="005567B4">
          <w:rPr>
            <w:webHidden/>
          </w:rPr>
        </w:r>
        <w:r w:rsidR="005567B4">
          <w:rPr>
            <w:webHidden/>
          </w:rPr>
          <w:fldChar w:fldCharType="separate"/>
        </w:r>
        <w:r w:rsidR="005567B4">
          <w:rPr>
            <w:webHidden/>
          </w:rPr>
          <w:t>16</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24" w:history="1">
        <w:r w:rsidR="005567B4" w:rsidRPr="00FA783A">
          <w:rPr>
            <w:rStyle w:val="ae"/>
          </w:rPr>
          <w:t>1.5.2.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_Toc167440624 \h </w:instrText>
        </w:r>
        <w:r w:rsidR="005567B4">
          <w:rPr>
            <w:webHidden/>
          </w:rPr>
        </w:r>
        <w:r w:rsidR="005567B4">
          <w:rPr>
            <w:webHidden/>
          </w:rPr>
          <w:fldChar w:fldCharType="separate"/>
        </w:r>
        <w:r w:rsidR="005567B4">
          <w:rPr>
            <w:webHidden/>
          </w:rPr>
          <w:t>17</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25" w:history="1">
        <w:r w:rsidR="005567B4" w:rsidRPr="00FA783A">
          <w:rPr>
            <w:rStyle w:val="ae"/>
          </w:rPr>
          <w:t>1.6.</w:t>
        </w:r>
        <w:r w:rsidR="005567B4" w:rsidRPr="00565351">
          <w:rPr>
            <w:rFonts w:ascii="Calibri" w:hAnsi="Calibri"/>
            <w:b w:val="0"/>
            <w:bCs w:val="0"/>
            <w:sz w:val="22"/>
            <w:szCs w:val="22"/>
          </w:rPr>
          <w:tab/>
        </w:r>
        <w:r w:rsidR="005567B4" w:rsidRPr="00FA783A">
          <w:rPr>
            <w:rStyle w:val="ae"/>
          </w:rPr>
          <w:t>План распределения объемов по Договору между членами коллективного Участника (форма 6)</w:t>
        </w:r>
        <w:r w:rsidR="005567B4">
          <w:rPr>
            <w:webHidden/>
          </w:rPr>
          <w:tab/>
        </w:r>
        <w:r w:rsidR="005567B4">
          <w:rPr>
            <w:webHidden/>
          </w:rPr>
          <w:fldChar w:fldCharType="begin"/>
        </w:r>
        <w:r w:rsidR="005567B4">
          <w:rPr>
            <w:webHidden/>
          </w:rPr>
          <w:instrText xml:space="preserve"> PAGEREF _Toc167440625 \h </w:instrText>
        </w:r>
        <w:r w:rsidR="005567B4">
          <w:rPr>
            <w:webHidden/>
          </w:rPr>
        </w:r>
        <w:r w:rsidR="005567B4">
          <w:rPr>
            <w:webHidden/>
          </w:rPr>
          <w:fldChar w:fldCharType="separate"/>
        </w:r>
        <w:r w:rsidR="005567B4">
          <w:rPr>
            <w:webHidden/>
          </w:rPr>
          <w:t>18</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26" w:history="1">
        <w:r w:rsidR="005567B4" w:rsidRPr="00FA783A">
          <w:rPr>
            <w:rStyle w:val="ae"/>
          </w:rPr>
          <w:t>1.6.1.</w:t>
        </w:r>
        <w:r w:rsidR="005567B4" w:rsidRPr="00565351">
          <w:rPr>
            <w:rFonts w:ascii="Calibri" w:hAnsi="Calibri"/>
            <w:bCs w:val="0"/>
            <w:iCs w:val="0"/>
            <w:sz w:val="22"/>
            <w:szCs w:val="22"/>
          </w:rPr>
          <w:tab/>
        </w:r>
        <w:r w:rsidR="005567B4" w:rsidRPr="00FA783A">
          <w:rPr>
            <w:rStyle w:val="ae"/>
          </w:rPr>
          <w:t>Форма плана распределения объемов по Договору между членами коллективного Участника</w:t>
        </w:r>
        <w:r w:rsidR="005567B4">
          <w:rPr>
            <w:webHidden/>
          </w:rPr>
          <w:tab/>
        </w:r>
        <w:r w:rsidR="005567B4">
          <w:rPr>
            <w:webHidden/>
          </w:rPr>
          <w:fldChar w:fldCharType="begin"/>
        </w:r>
        <w:r w:rsidR="005567B4">
          <w:rPr>
            <w:webHidden/>
          </w:rPr>
          <w:instrText xml:space="preserve"> PAGEREF _Toc167440626 \h </w:instrText>
        </w:r>
        <w:r w:rsidR="005567B4">
          <w:rPr>
            <w:webHidden/>
          </w:rPr>
        </w:r>
        <w:r w:rsidR="005567B4">
          <w:rPr>
            <w:webHidden/>
          </w:rPr>
          <w:fldChar w:fldCharType="separate"/>
        </w:r>
        <w:r w:rsidR="005567B4">
          <w:rPr>
            <w:webHidden/>
          </w:rPr>
          <w:t>18</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27" w:history="1">
        <w:r w:rsidR="005567B4" w:rsidRPr="00FA783A">
          <w:rPr>
            <w:rStyle w:val="ae"/>
          </w:rPr>
          <w:t>1.6.2.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_Toc167440627 \h </w:instrText>
        </w:r>
        <w:r w:rsidR="005567B4">
          <w:rPr>
            <w:webHidden/>
          </w:rPr>
        </w:r>
        <w:r w:rsidR="005567B4">
          <w:rPr>
            <w:webHidden/>
          </w:rPr>
          <w:fldChar w:fldCharType="separate"/>
        </w:r>
        <w:r w:rsidR="005567B4">
          <w:rPr>
            <w:webHidden/>
          </w:rPr>
          <w:t>19</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28" w:history="1">
        <w:r w:rsidR="005567B4" w:rsidRPr="00FA783A">
          <w:rPr>
            <w:rStyle w:val="ae"/>
          </w:rPr>
          <w:t>1.7.</w:t>
        </w:r>
        <w:r w:rsidR="005567B4" w:rsidRPr="00565351">
          <w:rPr>
            <w:rFonts w:ascii="Calibri" w:hAnsi="Calibri"/>
            <w:b w:val="0"/>
            <w:bCs w:val="0"/>
            <w:sz w:val="22"/>
            <w:szCs w:val="22"/>
          </w:rPr>
          <w:tab/>
        </w:r>
        <w:r w:rsidR="005567B4" w:rsidRPr="00FA783A">
          <w:rPr>
            <w:rStyle w:val="ae"/>
          </w:rPr>
          <w:t>Справка об участии в судебных разбирательствах (форма 7)</w:t>
        </w:r>
        <w:r w:rsidR="005567B4">
          <w:rPr>
            <w:webHidden/>
          </w:rPr>
          <w:tab/>
        </w:r>
        <w:r w:rsidR="005567B4">
          <w:rPr>
            <w:webHidden/>
          </w:rPr>
          <w:fldChar w:fldCharType="begin"/>
        </w:r>
        <w:r w:rsidR="005567B4">
          <w:rPr>
            <w:webHidden/>
          </w:rPr>
          <w:instrText xml:space="preserve"> PAGEREF _Toc167440628 \h </w:instrText>
        </w:r>
        <w:r w:rsidR="005567B4">
          <w:rPr>
            <w:webHidden/>
          </w:rPr>
        </w:r>
        <w:r w:rsidR="005567B4">
          <w:rPr>
            <w:webHidden/>
          </w:rPr>
          <w:fldChar w:fldCharType="separate"/>
        </w:r>
        <w:r w:rsidR="005567B4">
          <w:rPr>
            <w:webHidden/>
          </w:rPr>
          <w:t>20</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29" w:history="1">
        <w:r w:rsidR="005567B4" w:rsidRPr="00FA783A">
          <w:rPr>
            <w:rStyle w:val="ae"/>
          </w:rPr>
          <w:t>1.7.1.</w:t>
        </w:r>
        <w:r w:rsidR="005567B4" w:rsidRPr="00565351">
          <w:rPr>
            <w:rFonts w:ascii="Calibri" w:hAnsi="Calibri"/>
            <w:bCs w:val="0"/>
            <w:iCs w:val="0"/>
            <w:sz w:val="22"/>
            <w:szCs w:val="22"/>
          </w:rPr>
          <w:tab/>
        </w:r>
        <w:r w:rsidR="005567B4" w:rsidRPr="00FA783A">
          <w:rPr>
            <w:rStyle w:val="ae"/>
          </w:rPr>
          <w:t>Форма справки об участии в судебных разбирательствах</w:t>
        </w:r>
        <w:r w:rsidR="005567B4">
          <w:rPr>
            <w:webHidden/>
          </w:rPr>
          <w:tab/>
        </w:r>
        <w:r w:rsidR="005567B4">
          <w:rPr>
            <w:webHidden/>
          </w:rPr>
          <w:fldChar w:fldCharType="begin"/>
        </w:r>
        <w:r w:rsidR="005567B4">
          <w:rPr>
            <w:webHidden/>
          </w:rPr>
          <w:instrText xml:space="preserve"> PAGEREF _Toc167440629 \h </w:instrText>
        </w:r>
        <w:r w:rsidR="005567B4">
          <w:rPr>
            <w:webHidden/>
          </w:rPr>
        </w:r>
        <w:r w:rsidR="005567B4">
          <w:rPr>
            <w:webHidden/>
          </w:rPr>
          <w:fldChar w:fldCharType="separate"/>
        </w:r>
        <w:r w:rsidR="005567B4">
          <w:rPr>
            <w:webHidden/>
          </w:rPr>
          <w:t>20</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30" w:history="1">
        <w:r w:rsidR="005567B4" w:rsidRPr="00FA783A">
          <w:rPr>
            <w:rStyle w:val="ae"/>
          </w:rPr>
          <w:t>1.7.2.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_Toc167440630 \h </w:instrText>
        </w:r>
        <w:r w:rsidR="005567B4">
          <w:rPr>
            <w:webHidden/>
          </w:rPr>
        </w:r>
        <w:r w:rsidR="005567B4">
          <w:rPr>
            <w:webHidden/>
          </w:rPr>
          <w:fldChar w:fldCharType="separate"/>
        </w:r>
        <w:r w:rsidR="005567B4">
          <w:rPr>
            <w:webHidden/>
          </w:rPr>
          <w:t>21</w:t>
        </w:r>
        <w:r w:rsidR="005567B4">
          <w:rPr>
            <w:webHidden/>
          </w:rPr>
          <w:fldChar w:fldCharType="end"/>
        </w:r>
      </w:hyperlink>
    </w:p>
    <w:p w:rsidR="005567B4" w:rsidRPr="00565351" w:rsidRDefault="00DA0108">
      <w:pPr>
        <w:pStyle w:val="20"/>
        <w:rPr>
          <w:rFonts w:ascii="Calibri" w:hAnsi="Calibri"/>
          <w:b w:val="0"/>
          <w:bCs w:val="0"/>
          <w:sz w:val="22"/>
          <w:szCs w:val="22"/>
        </w:rPr>
      </w:pPr>
      <w:hyperlink w:anchor="_Toc167440631" w:history="1">
        <w:r w:rsidR="005567B4" w:rsidRPr="00FA783A">
          <w:rPr>
            <w:rStyle w:val="ae"/>
          </w:rPr>
          <w:t>1.8.</w:t>
        </w:r>
        <w:r w:rsidR="005567B4" w:rsidRPr="00565351">
          <w:rPr>
            <w:rFonts w:ascii="Calibri" w:hAnsi="Calibri"/>
            <w:b w:val="0"/>
            <w:bCs w:val="0"/>
            <w:sz w:val="22"/>
            <w:szCs w:val="22"/>
          </w:rPr>
          <w:tab/>
        </w:r>
        <w:r w:rsidR="005567B4" w:rsidRPr="00FA783A">
          <w:rPr>
            <w:rStyle w:val="ae"/>
          </w:rPr>
          <w:t>Декларация (Информационное письмо, справка…) (форма 8)</w:t>
        </w:r>
        <w:r w:rsidR="005567B4">
          <w:rPr>
            <w:webHidden/>
          </w:rPr>
          <w:tab/>
        </w:r>
        <w:r w:rsidR="005567B4">
          <w:rPr>
            <w:webHidden/>
          </w:rPr>
          <w:fldChar w:fldCharType="begin"/>
        </w:r>
        <w:r w:rsidR="005567B4">
          <w:rPr>
            <w:webHidden/>
          </w:rPr>
          <w:instrText xml:space="preserve"> PAGEREF _Toc167440631 \h </w:instrText>
        </w:r>
        <w:r w:rsidR="005567B4">
          <w:rPr>
            <w:webHidden/>
          </w:rPr>
        </w:r>
        <w:r w:rsidR="005567B4">
          <w:rPr>
            <w:webHidden/>
          </w:rPr>
          <w:fldChar w:fldCharType="separate"/>
        </w:r>
        <w:r w:rsidR="005567B4">
          <w:rPr>
            <w:webHidden/>
          </w:rPr>
          <w:t>22</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32" w:history="1">
        <w:r w:rsidR="005567B4" w:rsidRPr="00FA783A">
          <w:rPr>
            <w:rStyle w:val="ae"/>
          </w:rPr>
          <w:t>1.8.1.</w:t>
        </w:r>
        <w:r w:rsidR="005567B4" w:rsidRPr="00565351">
          <w:rPr>
            <w:rFonts w:ascii="Calibri" w:hAnsi="Calibri"/>
            <w:bCs w:val="0"/>
            <w:iCs w:val="0"/>
            <w:sz w:val="22"/>
            <w:szCs w:val="22"/>
          </w:rPr>
          <w:tab/>
        </w:r>
        <w:r w:rsidR="005567B4" w:rsidRPr="00FA783A">
          <w:rPr>
            <w:rStyle w:val="ae"/>
          </w:rPr>
          <w:t>Форма Декларации (Информационного письма, справки….)</w:t>
        </w:r>
        <w:r w:rsidR="005567B4">
          <w:rPr>
            <w:webHidden/>
          </w:rPr>
          <w:tab/>
        </w:r>
        <w:r w:rsidR="005567B4">
          <w:rPr>
            <w:webHidden/>
          </w:rPr>
          <w:fldChar w:fldCharType="begin"/>
        </w:r>
        <w:r w:rsidR="005567B4">
          <w:rPr>
            <w:webHidden/>
          </w:rPr>
          <w:instrText xml:space="preserve"> PAGEREF _Toc167440632 \h </w:instrText>
        </w:r>
        <w:r w:rsidR="005567B4">
          <w:rPr>
            <w:webHidden/>
          </w:rPr>
        </w:r>
        <w:r w:rsidR="005567B4">
          <w:rPr>
            <w:webHidden/>
          </w:rPr>
          <w:fldChar w:fldCharType="separate"/>
        </w:r>
        <w:r w:rsidR="005567B4">
          <w:rPr>
            <w:webHidden/>
          </w:rPr>
          <w:t>22</w:t>
        </w:r>
        <w:r w:rsidR="005567B4">
          <w:rPr>
            <w:webHidden/>
          </w:rPr>
          <w:fldChar w:fldCharType="end"/>
        </w:r>
      </w:hyperlink>
    </w:p>
    <w:p w:rsidR="005567B4" w:rsidRPr="00565351" w:rsidRDefault="00DA0108">
      <w:pPr>
        <w:pStyle w:val="32"/>
        <w:rPr>
          <w:rFonts w:ascii="Calibri" w:hAnsi="Calibri"/>
          <w:bCs w:val="0"/>
          <w:iCs w:val="0"/>
          <w:sz w:val="22"/>
          <w:szCs w:val="22"/>
        </w:rPr>
      </w:pPr>
      <w:hyperlink w:anchor="_Toc167440633" w:history="1">
        <w:r w:rsidR="005567B4" w:rsidRPr="00FA783A">
          <w:rPr>
            <w:rStyle w:val="ae"/>
          </w:rPr>
          <w:t>1.8.2.</w:t>
        </w:r>
        <w:r w:rsidR="005567B4" w:rsidRPr="00565351">
          <w:rPr>
            <w:rFonts w:ascii="Calibri" w:hAnsi="Calibri"/>
            <w:bCs w:val="0"/>
            <w:iCs w:val="0"/>
            <w:sz w:val="22"/>
            <w:szCs w:val="22"/>
          </w:rPr>
          <w:tab/>
        </w:r>
        <w:r w:rsidR="005567B4" w:rsidRPr="00FA783A">
          <w:rPr>
            <w:rStyle w:val="ae"/>
          </w:rPr>
          <w:t>Инструкции по заполнению</w:t>
        </w:r>
        <w:r w:rsidR="005567B4">
          <w:rPr>
            <w:webHidden/>
          </w:rPr>
          <w:tab/>
        </w:r>
        <w:r w:rsidR="005567B4">
          <w:rPr>
            <w:webHidden/>
          </w:rPr>
          <w:fldChar w:fldCharType="begin"/>
        </w:r>
        <w:r w:rsidR="005567B4">
          <w:rPr>
            <w:webHidden/>
          </w:rPr>
          <w:instrText xml:space="preserve"> PAGEREF _Toc167440633 \h </w:instrText>
        </w:r>
        <w:r w:rsidR="005567B4">
          <w:rPr>
            <w:webHidden/>
          </w:rPr>
        </w:r>
        <w:r w:rsidR="005567B4">
          <w:rPr>
            <w:webHidden/>
          </w:rPr>
          <w:fldChar w:fldCharType="separate"/>
        </w:r>
        <w:r w:rsidR="005567B4">
          <w:rPr>
            <w:webHidden/>
          </w:rPr>
          <w:t>23</w:t>
        </w:r>
        <w:r w:rsidR="005567B4">
          <w:rPr>
            <w:webHidden/>
          </w:rPr>
          <w:fldChar w:fldCharType="end"/>
        </w:r>
      </w:hyperlink>
    </w:p>
    <w:p w:rsidR="00A20F20" w:rsidRPr="005A666F"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5A666F">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5A666F">
        <w:rPr>
          <w:rFonts w:ascii="Times New Roman" w:hAnsi="Times New Roman"/>
          <w:sz w:val="24"/>
          <w:szCs w:val="24"/>
          <w:lang w:val="ru-RU"/>
        </w:rPr>
        <w:t xml:space="preserve"> </w:t>
      </w:r>
      <w:bookmarkStart w:id="16" w:name="ФОРМЫ"/>
      <w:bookmarkEnd w:id="15"/>
    </w:p>
    <w:p w:rsidR="00C438C8" w:rsidRPr="005A666F" w:rsidRDefault="00C438C8" w:rsidP="00C438C8">
      <w:pPr>
        <w:rPr>
          <w:szCs w:val="24"/>
          <w:lang w:val="x-none" w:eastAsia="x-none"/>
        </w:rPr>
      </w:pPr>
    </w:p>
    <w:p w:rsidR="00C438C8" w:rsidRPr="005A666F" w:rsidRDefault="00C438C8" w:rsidP="00C438C8">
      <w:pPr>
        <w:rPr>
          <w:szCs w:val="24"/>
          <w:lang w:val="x-none" w:eastAsia="x-none"/>
        </w:rPr>
      </w:pPr>
    </w:p>
    <w:p w:rsidR="00C438C8" w:rsidRPr="005A666F" w:rsidRDefault="00C438C8" w:rsidP="00C438C8">
      <w:pPr>
        <w:rPr>
          <w:szCs w:val="24"/>
          <w:lang w:val="x-none" w:eastAsia="x-none"/>
        </w:rPr>
        <w:sectPr w:rsidR="00C438C8" w:rsidRPr="005A666F" w:rsidSect="00C438C8">
          <w:footerReference w:type="even" r:id="rId8"/>
          <w:pgSz w:w="11906" w:h="16838" w:code="9"/>
          <w:pgMar w:top="680" w:right="566" w:bottom="539" w:left="1134" w:header="680" w:footer="278" w:gutter="0"/>
          <w:cols w:space="708"/>
          <w:titlePg/>
          <w:docGrid w:linePitch="360"/>
        </w:sectPr>
      </w:pPr>
    </w:p>
    <w:p w:rsidR="007F400D" w:rsidRPr="005A666F" w:rsidRDefault="00211593" w:rsidP="004151EE">
      <w:pPr>
        <w:pStyle w:val="1"/>
        <w:numPr>
          <w:ilvl w:val="0"/>
          <w:numId w:val="49"/>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167440609"/>
      <w:bookmarkStart w:id="35" w:name="_Toc295386556"/>
      <w:bookmarkStart w:id="36"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5A666F">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p>
    <w:p w:rsidR="00FB3096" w:rsidRPr="005A666F" w:rsidRDefault="001C10C0" w:rsidP="0013765E">
      <w:pPr>
        <w:pStyle w:val="2"/>
        <w:widowControl w:val="0"/>
        <w:numPr>
          <w:ilvl w:val="1"/>
          <w:numId w:val="36"/>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37" w:name="_Toc498677142"/>
      <w:bookmarkStart w:id="38" w:name="_Toc167440610"/>
      <w:bookmarkStart w:id="39" w:name="_Ref34763774"/>
      <w:bookmarkStart w:id="40" w:name="_Ref89649494"/>
      <w:bookmarkStart w:id="41" w:name="_Toc90385115"/>
      <w:bookmarkStart w:id="42" w:name="_Ref93264992"/>
      <w:bookmarkStart w:id="43" w:name="_Ref93265116"/>
      <w:bookmarkStart w:id="44" w:name="_Toc98253933"/>
      <w:bookmarkStart w:id="45" w:name="_Toc165173859"/>
      <w:bookmarkStart w:id="46" w:name="_Toc423423671"/>
      <w:bookmarkStart w:id="47" w:name="_Ref440361531"/>
      <w:bookmarkStart w:id="48" w:name="_Ref440361610"/>
      <w:bookmarkStart w:id="49" w:name="_Toc441131115"/>
      <w:r w:rsidRPr="005A666F">
        <w:rPr>
          <w:sz w:val="24"/>
          <w:szCs w:val="24"/>
        </w:rPr>
        <w:t xml:space="preserve">Письмо </w:t>
      </w:r>
      <w:r w:rsidRPr="005A666F">
        <w:rPr>
          <w:sz w:val="24"/>
          <w:szCs w:val="24"/>
          <w:lang w:val="ru-RU"/>
        </w:rPr>
        <w:t>об участии в Аукционе</w:t>
      </w:r>
      <w:r w:rsidR="0013765E" w:rsidRPr="005A666F">
        <w:rPr>
          <w:sz w:val="24"/>
          <w:szCs w:val="24"/>
          <w:lang w:val="ru-RU"/>
        </w:rPr>
        <w:t xml:space="preserve"> (оферта)</w:t>
      </w:r>
      <w:r w:rsidRPr="005A666F">
        <w:rPr>
          <w:sz w:val="24"/>
          <w:szCs w:val="24"/>
        </w:rPr>
        <w:t xml:space="preserve"> (форма </w:t>
      </w:r>
      <w:r w:rsidRPr="005A666F">
        <w:rPr>
          <w:noProof/>
          <w:sz w:val="24"/>
          <w:szCs w:val="24"/>
        </w:rPr>
        <w:t>1</w:t>
      </w:r>
      <w:r w:rsidRPr="005A666F">
        <w:rPr>
          <w:sz w:val="24"/>
          <w:szCs w:val="24"/>
        </w:rPr>
        <w:t>)</w:t>
      </w:r>
      <w:bookmarkEnd w:id="37"/>
      <w:bookmarkEnd w:id="38"/>
    </w:p>
    <w:p w:rsidR="00FB3096" w:rsidRPr="005A666F" w:rsidRDefault="0013765E" w:rsidP="00FB3096">
      <w:pPr>
        <w:ind w:firstLine="0"/>
        <w:rPr>
          <w:szCs w:val="24"/>
        </w:rPr>
      </w:pPr>
      <w:r w:rsidRPr="005A666F">
        <w:rPr>
          <w:szCs w:val="24"/>
        </w:rPr>
        <w:t xml:space="preserve"> (</w:t>
      </w:r>
      <w:r w:rsidRPr="005A666F">
        <w:rPr>
          <w:szCs w:val="24"/>
          <w:shd w:val="clear" w:color="auto" w:fill="FFFF99"/>
        </w:rPr>
        <w:t>заполняется отдельно по каждому из лотов с указанием номера и названия лота</w:t>
      </w:r>
      <w:r w:rsidRPr="005A666F">
        <w:rPr>
          <w:szCs w:val="24"/>
        </w:rPr>
        <w:t>)</w:t>
      </w:r>
    </w:p>
    <w:p w:rsidR="00FB3096" w:rsidRPr="005A666F" w:rsidRDefault="001C10C0" w:rsidP="004151EE">
      <w:pPr>
        <w:pStyle w:val="3"/>
        <w:numPr>
          <w:ilvl w:val="2"/>
          <w:numId w:val="36"/>
        </w:numPr>
        <w:tabs>
          <w:tab w:val="left" w:pos="567"/>
          <w:tab w:val="left" w:pos="1985"/>
        </w:tabs>
        <w:ind w:left="0" w:right="34" w:firstLine="0"/>
        <w:rPr>
          <w:sz w:val="24"/>
          <w:szCs w:val="24"/>
        </w:rPr>
      </w:pPr>
      <w:bookmarkStart w:id="50" w:name="_Toc98253920"/>
      <w:bookmarkStart w:id="51" w:name="_Toc157248174"/>
      <w:bookmarkStart w:id="52" w:name="_Toc157496543"/>
      <w:bookmarkStart w:id="53" w:name="_Toc158206082"/>
      <w:bookmarkStart w:id="54" w:name="_Toc164057767"/>
      <w:bookmarkStart w:id="55" w:name="_Toc164137117"/>
      <w:bookmarkStart w:id="56" w:name="_Toc164161277"/>
      <w:bookmarkStart w:id="57" w:name="_Toc165173848"/>
      <w:bookmarkStart w:id="58" w:name="_Toc439170673"/>
      <w:bookmarkStart w:id="59" w:name="_Toc439172775"/>
      <w:bookmarkStart w:id="60" w:name="_Toc439173219"/>
      <w:bookmarkStart w:id="61" w:name="_Toc439238213"/>
      <w:bookmarkStart w:id="62" w:name="_Toc440361369"/>
      <w:bookmarkStart w:id="63" w:name="_Toc440376124"/>
      <w:bookmarkStart w:id="64" w:name="_Toc441131099"/>
      <w:bookmarkStart w:id="65" w:name="_Ref445990724"/>
      <w:bookmarkStart w:id="66" w:name="_Toc469479513"/>
      <w:bookmarkStart w:id="67" w:name="_Toc471912496"/>
      <w:bookmarkStart w:id="68" w:name="_Toc498523637"/>
      <w:bookmarkStart w:id="69" w:name="_Toc498677143"/>
      <w:bookmarkStart w:id="70" w:name="_Toc167440611"/>
      <w:r w:rsidRPr="005A666F">
        <w:rPr>
          <w:sz w:val="24"/>
          <w:szCs w:val="24"/>
        </w:rPr>
        <w:t xml:space="preserve">Форма письма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5A666F">
        <w:rPr>
          <w:sz w:val="24"/>
          <w:szCs w:val="24"/>
          <w:lang w:val="ru-RU"/>
        </w:rPr>
        <w:t>об участии в Аукционе</w:t>
      </w:r>
      <w:bookmarkEnd w:id="66"/>
      <w:bookmarkEnd w:id="67"/>
      <w:bookmarkEnd w:id="68"/>
      <w:bookmarkEnd w:id="69"/>
      <w:bookmarkEnd w:id="70"/>
    </w:p>
    <w:p w:rsidR="00394668" w:rsidRPr="005A666F" w:rsidRDefault="00394668" w:rsidP="00394668">
      <w:pPr>
        <w:pBdr>
          <w:top w:val="single" w:sz="4" w:space="1" w:color="auto"/>
        </w:pBdr>
        <w:shd w:val="clear" w:color="auto" w:fill="E0E0E0"/>
        <w:tabs>
          <w:tab w:val="left" w:pos="567"/>
          <w:tab w:val="left" w:pos="1985"/>
        </w:tabs>
        <w:ind w:left="360" w:right="34" w:firstLine="0"/>
        <w:jc w:val="center"/>
        <w:rPr>
          <w:b/>
          <w:color w:val="000000"/>
          <w:spacing w:val="36"/>
        </w:rPr>
      </w:pPr>
      <w:r w:rsidRPr="005A666F">
        <w:rPr>
          <w:b/>
          <w:color w:val="000000"/>
          <w:spacing w:val="36"/>
        </w:rPr>
        <w:t>начало формы</w:t>
      </w:r>
    </w:p>
    <w:p w:rsidR="00FB3096" w:rsidRPr="005A666F" w:rsidRDefault="00FB3096" w:rsidP="00FB3096">
      <w:pPr>
        <w:ind w:firstLine="0"/>
        <w:rPr>
          <w:szCs w:val="24"/>
        </w:rPr>
      </w:pPr>
    </w:p>
    <w:p w:rsidR="001C10C0" w:rsidRPr="005A666F" w:rsidRDefault="001C10C0" w:rsidP="001C10C0">
      <w:pPr>
        <w:ind w:right="5243" w:firstLine="0"/>
        <w:rPr>
          <w:szCs w:val="24"/>
        </w:rPr>
      </w:pPr>
      <w:r w:rsidRPr="005A666F">
        <w:rPr>
          <w:szCs w:val="24"/>
        </w:rPr>
        <w:t>«_____»_______________ года</w:t>
      </w:r>
    </w:p>
    <w:p w:rsidR="001C10C0" w:rsidRPr="005A666F" w:rsidRDefault="001C10C0" w:rsidP="001C10C0">
      <w:pPr>
        <w:spacing w:before="100" w:beforeAutospacing="1"/>
        <w:ind w:right="5243" w:firstLine="0"/>
        <w:rPr>
          <w:szCs w:val="24"/>
        </w:rPr>
      </w:pPr>
      <w:r w:rsidRPr="005A666F">
        <w:rPr>
          <w:szCs w:val="24"/>
        </w:rPr>
        <w:t>№________________________</w:t>
      </w:r>
    </w:p>
    <w:p w:rsidR="001C10C0" w:rsidRPr="005A666F" w:rsidRDefault="001C10C0" w:rsidP="001C10C0">
      <w:pPr>
        <w:spacing w:before="480" w:after="120"/>
        <w:jc w:val="center"/>
        <w:rPr>
          <w:szCs w:val="24"/>
        </w:rPr>
      </w:pPr>
      <w:r w:rsidRPr="005A666F">
        <w:rPr>
          <w:szCs w:val="24"/>
        </w:rPr>
        <w:t>Уважаемые господа!</w:t>
      </w:r>
    </w:p>
    <w:p w:rsidR="001C10C0" w:rsidRPr="005A666F" w:rsidRDefault="001C10C0" w:rsidP="001C10C0">
      <w:pPr>
        <w:rPr>
          <w:szCs w:val="24"/>
        </w:rPr>
      </w:pPr>
      <w:r w:rsidRPr="005A666F">
        <w:rPr>
          <w:szCs w:val="24"/>
        </w:rPr>
        <w:t>Изучив Извещение о проведении аукциона, опубликованное в [</w:t>
      </w:r>
      <w:r w:rsidRPr="005A666F">
        <w:rPr>
          <w:rStyle w:val="aff1"/>
          <w:szCs w:val="24"/>
        </w:rPr>
        <w:t xml:space="preserve">указывается дата публикации Извещения о проведении аукциона </w:t>
      </w:r>
      <w:r w:rsidR="00FE5D02" w:rsidRPr="00A4157A">
        <w:rPr>
          <w:rStyle w:val="aff1"/>
          <w:szCs w:val="24"/>
          <w:highlight w:val="green"/>
        </w:rPr>
        <w:t xml:space="preserve">и номер </w:t>
      </w:r>
      <w:r w:rsidR="00FE5D02">
        <w:rPr>
          <w:rStyle w:val="aff1"/>
          <w:szCs w:val="24"/>
          <w:highlight w:val="green"/>
        </w:rPr>
        <w:t>И</w:t>
      </w:r>
      <w:r w:rsidR="00FE5D02" w:rsidRPr="00A4157A">
        <w:rPr>
          <w:rStyle w:val="aff1"/>
          <w:szCs w:val="24"/>
          <w:highlight w:val="green"/>
        </w:rPr>
        <w:t xml:space="preserve">звещения </w:t>
      </w:r>
      <w:r w:rsidR="00085CBD">
        <w:rPr>
          <w:rStyle w:val="aff1"/>
          <w:szCs w:val="24"/>
          <w:highlight w:val="green"/>
        </w:rPr>
        <w:t>на официальном сайте Е</w:t>
      </w:r>
      <w:r w:rsidR="00FE5D02" w:rsidRPr="00A4157A">
        <w:rPr>
          <w:rStyle w:val="aff1"/>
          <w:szCs w:val="24"/>
          <w:highlight w:val="green"/>
        </w:rPr>
        <w:t>диной информационной систем</w:t>
      </w:r>
      <w:r w:rsidR="00085CBD">
        <w:rPr>
          <w:rStyle w:val="aff1"/>
          <w:szCs w:val="24"/>
        </w:rPr>
        <w:t>ы</w:t>
      </w:r>
      <w:r w:rsidRPr="005A666F">
        <w:rPr>
          <w:szCs w:val="24"/>
        </w:rPr>
        <w:t>], и Аукционную документацию, и принимая установленные в них требования и условия аукциона,</w:t>
      </w:r>
    </w:p>
    <w:p w:rsidR="001C10C0" w:rsidRPr="005A666F" w:rsidRDefault="001C10C0" w:rsidP="001C10C0">
      <w:pPr>
        <w:ind w:firstLine="0"/>
        <w:rPr>
          <w:szCs w:val="24"/>
        </w:rPr>
      </w:pPr>
      <w:r w:rsidRPr="005A666F">
        <w:rPr>
          <w:szCs w:val="24"/>
        </w:rPr>
        <w:t>_____________________________________________________________________________,</w:t>
      </w:r>
    </w:p>
    <w:p w:rsidR="001C10C0" w:rsidRPr="005A666F" w:rsidRDefault="001C10C0" w:rsidP="001C10C0">
      <w:pPr>
        <w:jc w:val="center"/>
        <w:rPr>
          <w:szCs w:val="24"/>
          <w:vertAlign w:val="superscript"/>
        </w:rPr>
      </w:pPr>
      <w:r w:rsidRPr="005A666F">
        <w:rPr>
          <w:szCs w:val="24"/>
          <w:vertAlign w:val="superscript"/>
        </w:rPr>
        <w:t>(полное наименование Участника с указанием организационно-правовой формы)</w:t>
      </w:r>
    </w:p>
    <w:p w:rsidR="001C10C0" w:rsidRPr="005A666F" w:rsidRDefault="001C10C0" w:rsidP="001C10C0">
      <w:pPr>
        <w:ind w:firstLine="0"/>
        <w:rPr>
          <w:szCs w:val="24"/>
        </w:rPr>
      </w:pPr>
      <w:r w:rsidRPr="005A666F">
        <w:rPr>
          <w:szCs w:val="24"/>
        </w:rPr>
        <w:t>зарегистрированное по адресу ___________________________________________________,</w:t>
      </w:r>
    </w:p>
    <w:p w:rsidR="001C10C0" w:rsidRPr="005A666F" w:rsidRDefault="001C10C0" w:rsidP="001C10C0">
      <w:pPr>
        <w:jc w:val="center"/>
        <w:rPr>
          <w:szCs w:val="24"/>
          <w:vertAlign w:val="superscript"/>
        </w:rPr>
      </w:pPr>
      <w:r w:rsidRPr="005A666F">
        <w:rPr>
          <w:szCs w:val="24"/>
          <w:vertAlign w:val="superscript"/>
        </w:rPr>
        <w:t>(юридический адрес Участника)</w:t>
      </w:r>
    </w:p>
    <w:p w:rsidR="001C10C0" w:rsidRPr="005A666F" w:rsidRDefault="001C10C0" w:rsidP="001C10C0">
      <w:pPr>
        <w:ind w:firstLine="0"/>
        <w:rPr>
          <w:szCs w:val="24"/>
        </w:rPr>
      </w:pPr>
      <w:r w:rsidRPr="005A666F">
        <w:rPr>
          <w:szCs w:val="24"/>
        </w:rPr>
        <w:t>предлагает заключить Договор на оказание следующих финансовых услуг:</w:t>
      </w:r>
    </w:p>
    <w:p w:rsidR="001C10C0" w:rsidRPr="005A666F" w:rsidRDefault="001C10C0" w:rsidP="001C10C0">
      <w:pPr>
        <w:ind w:firstLine="0"/>
        <w:rPr>
          <w:szCs w:val="24"/>
        </w:rPr>
      </w:pPr>
      <w:r w:rsidRPr="005A666F">
        <w:rPr>
          <w:szCs w:val="24"/>
        </w:rPr>
        <w:t>_______________________________________________________________________________</w:t>
      </w:r>
    </w:p>
    <w:p w:rsidR="001C10C0" w:rsidRPr="005A666F" w:rsidRDefault="001C10C0" w:rsidP="001C10C0">
      <w:pPr>
        <w:ind w:firstLine="0"/>
        <w:jc w:val="center"/>
        <w:rPr>
          <w:szCs w:val="24"/>
          <w:vertAlign w:val="superscript"/>
        </w:rPr>
      </w:pPr>
      <w:r w:rsidRPr="005A666F">
        <w:rPr>
          <w:szCs w:val="24"/>
          <w:vertAlign w:val="superscript"/>
        </w:rPr>
        <w:t>(краткое описание предлагаемых услуг)</w:t>
      </w:r>
    </w:p>
    <w:p w:rsidR="001C10C0" w:rsidRPr="005A666F" w:rsidRDefault="001C10C0" w:rsidP="001C10C0">
      <w:pPr>
        <w:spacing w:after="120"/>
        <w:ind w:firstLine="0"/>
        <w:rPr>
          <w:szCs w:val="24"/>
        </w:rPr>
      </w:pPr>
      <w:r w:rsidRPr="005A666F">
        <w:rPr>
          <w:szCs w:val="24"/>
        </w:rPr>
        <w:t>на условиях и в соответствии с проектом договора, прилагаемым к Аукционной документации, Технико-коммерческим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1C10C0" w:rsidRPr="005A666F" w:rsidRDefault="001C10C0" w:rsidP="001C10C0">
      <w:pPr>
        <w:spacing w:before="100" w:beforeAutospacing="1"/>
        <w:rPr>
          <w:szCs w:val="24"/>
        </w:rPr>
      </w:pPr>
    </w:p>
    <w:p w:rsidR="001C10C0" w:rsidRPr="005A666F" w:rsidRDefault="001C10C0" w:rsidP="001C10C0">
      <w:pPr>
        <w:pStyle w:val="Times12"/>
        <w:widowControl w:val="0"/>
        <w:spacing w:before="120"/>
        <w:rPr>
          <w:b/>
          <w:szCs w:val="24"/>
        </w:rPr>
      </w:pPr>
      <w:r w:rsidRPr="005A666F">
        <w:rPr>
          <w:b/>
          <w:szCs w:val="24"/>
        </w:rPr>
        <w:t xml:space="preserve">Срок оказания услуг: </w:t>
      </w:r>
    </w:p>
    <w:p w:rsidR="001C10C0" w:rsidRPr="005A666F" w:rsidRDefault="001C10C0" w:rsidP="001C10C0">
      <w:pPr>
        <w:pStyle w:val="Times12"/>
        <w:widowControl w:val="0"/>
        <w:rPr>
          <w:szCs w:val="24"/>
        </w:rPr>
      </w:pPr>
      <w:r w:rsidRPr="005A666F">
        <w:rPr>
          <w:szCs w:val="24"/>
        </w:rPr>
        <w:t xml:space="preserve">Начало оказания услуг: </w:t>
      </w:r>
      <w:r w:rsidRPr="005A666F">
        <w:rPr>
          <w:rStyle w:val="aff1"/>
          <w:bCs w:val="0"/>
          <w:snapToGrid w:val="0"/>
          <w:sz w:val="16"/>
          <w:szCs w:val="16"/>
        </w:rPr>
        <w:t>_____________________________________________________</w:t>
      </w:r>
      <w:r w:rsidRPr="005A666F">
        <w:rPr>
          <w:szCs w:val="24"/>
        </w:rPr>
        <w:t>.</w:t>
      </w:r>
    </w:p>
    <w:p w:rsidR="001C10C0" w:rsidRPr="005A666F" w:rsidRDefault="001C10C0" w:rsidP="001C10C0">
      <w:pPr>
        <w:pStyle w:val="Times12"/>
        <w:widowControl w:val="0"/>
        <w:rPr>
          <w:szCs w:val="24"/>
        </w:rPr>
      </w:pPr>
      <w:r w:rsidRPr="005A666F">
        <w:rPr>
          <w:szCs w:val="24"/>
        </w:rPr>
        <w:t xml:space="preserve">Окончание оказания услуг: </w:t>
      </w:r>
      <w:r w:rsidRPr="005A666F">
        <w:rPr>
          <w:rStyle w:val="aff1"/>
          <w:bCs w:val="0"/>
          <w:snapToGrid w:val="0"/>
          <w:sz w:val="16"/>
          <w:szCs w:val="16"/>
        </w:rPr>
        <w:t>________________________________________________</w:t>
      </w:r>
      <w:r w:rsidRPr="005A666F">
        <w:rPr>
          <w:szCs w:val="24"/>
        </w:rPr>
        <w:t>.</w:t>
      </w:r>
    </w:p>
    <w:p w:rsidR="001C10C0" w:rsidRPr="005A666F" w:rsidRDefault="001C10C0" w:rsidP="001C10C0">
      <w:pPr>
        <w:pStyle w:val="Times12"/>
        <w:widowControl w:val="0"/>
        <w:spacing w:after="120"/>
        <w:rPr>
          <w:iCs/>
          <w:szCs w:val="24"/>
        </w:rPr>
      </w:pPr>
      <w:r w:rsidRPr="005A666F">
        <w:rPr>
          <w:b/>
          <w:szCs w:val="24"/>
        </w:rPr>
        <w:t>Условия оплаты оказания услуг</w:t>
      </w:r>
      <w:r w:rsidRPr="005A666F">
        <w:rPr>
          <w:b/>
          <w:iCs/>
          <w:szCs w:val="24"/>
        </w:rPr>
        <w:t>:</w:t>
      </w:r>
      <w:r w:rsidRPr="005A666F">
        <w:rPr>
          <w:iCs/>
          <w:szCs w:val="24"/>
        </w:rPr>
        <w:t xml:space="preserve"> </w:t>
      </w:r>
      <w:r w:rsidRPr="005A666F">
        <w:rPr>
          <w:rStyle w:val="aff1"/>
          <w:bCs w:val="0"/>
          <w:snapToGrid w:val="0"/>
          <w:sz w:val="16"/>
          <w:szCs w:val="16"/>
        </w:rPr>
        <w:t>_________________________________________</w:t>
      </w:r>
      <w:r w:rsidRPr="005A666F">
        <w:rPr>
          <w:iCs/>
          <w:szCs w:val="24"/>
        </w:rPr>
        <w:t>.</w:t>
      </w:r>
    </w:p>
    <w:p w:rsidR="001C10C0" w:rsidRPr="005A666F" w:rsidRDefault="001C10C0" w:rsidP="001C10C0">
      <w:pPr>
        <w:spacing w:after="60"/>
        <w:rPr>
          <w:szCs w:val="24"/>
        </w:rPr>
      </w:pPr>
      <w:r w:rsidRPr="005A666F">
        <w:rPr>
          <w:szCs w:val="24"/>
        </w:rPr>
        <w:t>Настоящая Заявка имеет правовой статус оферты и действует до «____»_______________ 20</w:t>
      </w:r>
      <w:r w:rsidR="00A45432">
        <w:rPr>
          <w:szCs w:val="24"/>
        </w:rPr>
        <w:t>2</w:t>
      </w:r>
      <w:r w:rsidRPr="005A666F">
        <w:rPr>
          <w:szCs w:val="24"/>
        </w:rPr>
        <w:t>_ года.</w:t>
      </w:r>
    </w:p>
    <w:p w:rsidR="001C10C0" w:rsidRPr="005A666F" w:rsidRDefault="001C10C0" w:rsidP="001C10C0">
      <w:pPr>
        <w:tabs>
          <w:tab w:val="left" w:pos="1080"/>
        </w:tabs>
        <w:ind w:firstLine="540"/>
        <w:rPr>
          <w:szCs w:val="24"/>
        </w:rPr>
      </w:pPr>
      <w:r w:rsidRPr="005A666F">
        <w:rPr>
          <w:szCs w:val="24"/>
        </w:rPr>
        <w:t>Данная Заявка подается с пониманием того, что:</w:t>
      </w:r>
    </w:p>
    <w:p w:rsidR="001C10C0" w:rsidRPr="005A666F" w:rsidRDefault="001C10C0" w:rsidP="001C10C0">
      <w:pPr>
        <w:tabs>
          <w:tab w:val="left" w:pos="1080"/>
        </w:tabs>
        <w:ind w:firstLine="540"/>
        <w:rPr>
          <w:szCs w:val="24"/>
        </w:rPr>
      </w:pPr>
      <w:r w:rsidRPr="005A666F">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C10C0" w:rsidRPr="005A666F" w:rsidRDefault="001C10C0" w:rsidP="001C10C0">
      <w:pPr>
        <w:tabs>
          <w:tab w:val="left" w:pos="1080"/>
        </w:tabs>
        <w:ind w:firstLine="540"/>
        <w:rPr>
          <w:szCs w:val="24"/>
        </w:rPr>
      </w:pPr>
      <w:r w:rsidRPr="005A666F">
        <w:rPr>
          <w:szCs w:val="24"/>
        </w:rPr>
        <w:t>вы оставляете за собой право:</w:t>
      </w:r>
    </w:p>
    <w:p w:rsidR="001C10C0" w:rsidRPr="005A666F" w:rsidRDefault="001C10C0" w:rsidP="001C10C0">
      <w:pPr>
        <w:numPr>
          <w:ilvl w:val="0"/>
          <w:numId w:val="34"/>
        </w:numPr>
        <w:tabs>
          <w:tab w:val="left" w:pos="1080"/>
        </w:tabs>
        <w:rPr>
          <w:szCs w:val="24"/>
        </w:rPr>
      </w:pPr>
      <w:r w:rsidRPr="005A666F">
        <w:rPr>
          <w:szCs w:val="24"/>
        </w:rPr>
        <w:t xml:space="preserve">принять или отклонить любую Заявку в соответствии с условиями </w:t>
      </w:r>
      <w:r w:rsidRPr="005A666F">
        <w:rPr>
          <w:spacing w:val="-1"/>
          <w:szCs w:val="24"/>
        </w:rPr>
        <w:t>Аукционной документации</w:t>
      </w:r>
      <w:r w:rsidRPr="005A666F">
        <w:rPr>
          <w:szCs w:val="24"/>
        </w:rPr>
        <w:t>;</w:t>
      </w:r>
    </w:p>
    <w:p w:rsidR="001C10C0" w:rsidRPr="005A666F" w:rsidRDefault="001C10C0" w:rsidP="001C10C0">
      <w:pPr>
        <w:numPr>
          <w:ilvl w:val="0"/>
          <w:numId w:val="34"/>
        </w:numPr>
        <w:tabs>
          <w:tab w:val="left" w:pos="1080"/>
        </w:tabs>
        <w:rPr>
          <w:szCs w:val="24"/>
        </w:rPr>
      </w:pPr>
      <w:r w:rsidRPr="005A666F">
        <w:rPr>
          <w:szCs w:val="24"/>
        </w:rPr>
        <w:t>отклонить все заявки.</w:t>
      </w:r>
    </w:p>
    <w:p w:rsidR="001C10C0" w:rsidRPr="005A666F" w:rsidRDefault="001C10C0" w:rsidP="001C10C0">
      <w:pPr>
        <w:tabs>
          <w:tab w:val="left" w:pos="1080"/>
        </w:tabs>
        <w:ind w:firstLine="540"/>
        <w:rPr>
          <w:szCs w:val="24"/>
        </w:rPr>
      </w:pPr>
    </w:p>
    <w:p w:rsidR="001C10C0" w:rsidRPr="005A666F" w:rsidRDefault="001C10C0" w:rsidP="001C10C0">
      <w:pPr>
        <w:tabs>
          <w:tab w:val="left" w:pos="1080"/>
        </w:tabs>
        <w:ind w:firstLine="540"/>
        <w:rPr>
          <w:szCs w:val="24"/>
        </w:rPr>
      </w:pPr>
      <w:r w:rsidRPr="005A666F">
        <w:rPr>
          <w:szCs w:val="24"/>
        </w:rPr>
        <w:t>______________(</w:t>
      </w:r>
      <w:r w:rsidRPr="005A666F">
        <w:rPr>
          <w:i/>
          <w:szCs w:val="24"/>
        </w:rPr>
        <w:t>Наименование Участника</w:t>
      </w:r>
      <w:r w:rsidRPr="005A666F">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1C10C0" w:rsidRPr="005A666F" w:rsidRDefault="001C10C0" w:rsidP="001C10C0">
      <w:pPr>
        <w:numPr>
          <w:ilvl w:val="0"/>
          <w:numId w:val="35"/>
        </w:numPr>
        <w:tabs>
          <w:tab w:val="left" w:pos="1080"/>
        </w:tabs>
        <w:rPr>
          <w:szCs w:val="24"/>
        </w:rPr>
      </w:pPr>
      <w:r w:rsidRPr="005A666F">
        <w:rPr>
          <w:szCs w:val="24"/>
        </w:rPr>
        <w:t>не изменять (не вносить изменения) свою Заявку в течение срока ее действия после истечения срока окончания подачи Заявок;</w:t>
      </w:r>
    </w:p>
    <w:p w:rsidR="001C10C0" w:rsidRPr="005A666F" w:rsidRDefault="001C10C0" w:rsidP="001C10C0">
      <w:pPr>
        <w:numPr>
          <w:ilvl w:val="0"/>
          <w:numId w:val="35"/>
        </w:numPr>
        <w:tabs>
          <w:tab w:val="left" w:pos="1080"/>
        </w:tabs>
        <w:rPr>
          <w:szCs w:val="24"/>
        </w:rPr>
      </w:pPr>
      <w:r w:rsidRPr="005A666F">
        <w:rPr>
          <w:szCs w:val="24"/>
        </w:rPr>
        <w:t xml:space="preserve">предоставлять достоверные и нефальсифицированные документы, сведения и/или информацию, приведенные в составе Заявки; </w:t>
      </w:r>
    </w:p>
    <w:p w:rsidR="001C10C0" w:rsidRPr="005A666F" w:rsidRDefault="001C10C0" w:rsidP="001C10C0">
      <w:pPr>
        <w:numPr>
          <w:ilvl w:val="0"/>
          <w:numId w:val="35"/>
        </w:numPr>
        <w:tabs>
          <w:tab w:val="left" w:pos="1080"/>
        </w:tabs>
        <w:rPr>
          <w:szCs w:val="24"/>
        </w:rPr>
      </w:pPr>
      <w:r w:rsidRPr="005A666F">
        <w:rPr>
          <w:szCs w:val="24"/>
        </w:rPr>
        <w:t>заключить договор в установленном в Аукционной документации порядке, в случае признания ____________________(</w:t>
      </w:r>
      <w:r w:rsidRPr="005A666F">
        <w:rPr>
          <w:i/>
          <w:szCs w:val="24"/>
        </w:rPr>
        <w:t>Наименование Участника</w:t>
      </w:r>
      <w:r w:rsidRPr="005A666F">
        <w:rPr>
          <w:szCs w:val="24"/>
        </w:rPr>
        <w:t>) Победителем Аукциона;</w:t>
      </w:r>
    </w:p>
    <w:p w:rsidR="001C10C0" w:rsidRPr="005A666F" w:rsidRDefault="001C10C0" w:rsidP="001C10C0">
      <w:pPr>
        <w:tabs>
          <w:tab w:val="left" w:pos="1080"/>
        </w:tabs>
        <w:ind w:left="1260" w:firstLine="0"/>
        <w:rPr>
          <w:szCs w:val="24"/>
        </w:rPr>
      </w:pPr>
    </w:p>
    <w:p w:rsidR="001C10C0" w:rsidRPr="005A666F" w:rsidRDefault="001C10C0" w:rsidP="001C10C0">
      <w:pPr>
        <w:spacing w:after="120"/>
        <w:rPr>
          <w:szCs w:val="24"/>
        </w:rPr>
      </w:pPr>
      <w:r w:rsidRPr="005A666F">
        <w:rPr>
          <w:szCs w:val="24"/>
        </w:rPr>
        <w:t xml:space="preserve">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w:t>
      </w:r>
      <w:r w:rsidRPr="005A666F">
        <w:rPr>
          <w:szCs w:val="24"/>
        </w:rPr>
        <w:lastRenderedPageBreak/>
        <w:t>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520"/>
        <w:gridCol w:w="1080"/>
      </w:tblGrid>
      <w:tr w:rsidR="000B27D5" w:rsidRPr="005A666F" w:rsidTr="000B27D5">
        <w:tc>
          <w:tcPr>
            <w:tcW w:w="1380" w:type="dxa"/>
            <w:tcBorders>
              <w:top w:val="single" w:sz="4" w:space="0" w:color="auto"/>
              <w:left w:val="single" w:sz="4" w:space="0" w:color="auto"/>
              <w:bottom w:val="single" w:sz="4" w:space="0" w:color="auto"/>
              <w:right w:val="single" w:sz="4" w:space="0" w:color="auto"/>
            </w:tcBorders>
            <w:vAlign w:val="center"/>
          </w:tcPr>
          <w:p w:rsidR="000B27D5" w:rsidRPr="005A666F" w:rsidRDefault="000B27D5" w:rsidP="00D3140E">
            <w:pPr>
              <w:pStyle w:val="aff7"/>
              <w:tabs>
                <w:tab w:val="right" w:pos="9360"/>
              </w:tabs>
              <w:spacing w:line="240" w:lineRule="auto"/>
              <w:ind w:right="0"/>
              <w:jc w:val="center"/>
              <w:rPr>
                <w:szCs w:val="24"/>
                <w:lang w:eastAsia="ar-SA"/>
              </w:rPr>
            </w:pPr>
            <w:r w:rsidRPr="005A666F">
              <w:rPr>
                <w:szCs w:val="24"/>
                <w:lang w:eastAsia="ar-SA"/>
              </w:rPr>
              <w:t>№ прило-жения</w:t>
            </w:r>
          </w:p>
        </w:tc>
        <w:tc>
          <w:tcPr>
            <w:tcW w:w="6520" w:type="dxa"/>
            <w:tcBorders>
              <w:top w:val="single" w:sz="4" w:space="0" w:color="auto"/>
              <w:left w:val="single" w:sz="4" w:space="0" w:color="auto"/>
              <w:bottom w:val="single" w:sz="4" w:space="0" w:color="auto"/>
              <w:right w:val="single" w:sz="4" w:space="0" w:color="auto"/>
            </w:tcBorders>
            <w:vAlign w:val="center"/>
          </w:tcPr>
          <w:p w:rsidR="000B27D5" w:rsidRPr="005A666F" w:rsidRDefault="000B27D5" w:rsidP="00D3140E">
            <w:pPr>
              <w:pStyle w:val="aff7"/>
              <w:jc w:val="center"/>
              <w:rPr>
                <w:szCs w:val="24"/>
              </w:rPr>
            </w:pPr>
            <w:r w:rsidRPr="005A666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0B27D5" w:rsidRPr="005A666F" w:rsidRDefault="000B27D5" w:rsidP="00D3140E">
            <w:pPr>
              <w:pStyle w:val="aff7"/>
              <w:ind w:left="-108" w:right="-108"/>
              <w:jc w:val="center"/>
              <w:rPr>
                <w:szCs w:val="24"/>
              </w:rPr>
            </w:pPr>
            <w:r w:rsidRPr="005A666F">
              <w:rPr>
                <w:szCs w:val="24"/>
              </w:rPr>
              <w:t>Число    страниц</w:t>
            </w:r>
          </w:p>
        </w:tc>
      </w:tr>
      <w:tr w:rsidR="000B27D5" w:rsidRPr="005A666F" w:rsidTr="000B27D5">
        <w:tc>
          <w:tcPr>
            <w:tcW w:w="13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r w:rsidRPr="005A666F">
              <w:rPr>
                <w:szCs w:val="24"/>
              </w:rPr>
              <w:t>1</w:t>
            </w:r>
          </w:p>
        </w:tc>
        <w:tc>
          <w:tcPr>
            <w:tcW w:w="652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r>
      <w:tr w:rsidR="000B27D5" w:rsidRPr="005A666F" w:rsidTr="000B27D5">
        <w:tc>
          <w:tcPr>
            <w:tcW w:w="13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r w:rsidRPr="005A666F">
              <w:rPr>
                <w:szCs w:val="24"/>
              </w:rPr>
              <w:t>2</w:t>
            </w:r>
          </w:p>
        </w:tc>
        <w:tc>
          <w:tcPr>
            <w:tcW w:w="652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r>
      <w:tr w:rsidR="000B27D5" w:rsidRPr="005A666F" w:rsidTr="000B27D5">
        <w:tc>
          <w:tcPr>
            <w:tcW w:w="13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r w:rsidRPr="005A666F">
              <w:rPr>
                <w:szCs w:val="24"/>
              </w:rPr>
              <w:t>3</w:t>
            </w:r>
          </w:p>
        </w:tc>
        <w:tc>
          <w:tcPr>
            <w:tcW w:w="652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r>
      <w:tr w:rsidR="000B27D5" w:rsidRPr="005A666F" w:rsidTr="000B27D5">
        <w:tc>
          <w:tcPr>
            <w:tcW w:w="13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r w:rsidRPr="005A666F">
              <w:rPr>
                <w:szCs w:val="24"/>
              </w:rPr>
              <w:t>4</w:t>
            </w:r>
          </w:p>
        </w:tc>
        <w:tc>
          <w:tcPr>
            <w:tcW w:w="652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r>
      <w:tr w:rsidR="000B27D5" w:rsidRPr="005A666F" w:rsidTr="000B27D5">
        <w:tc>
          <w:tcPr>
            <w:tcW w:w="13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r w:rsidRPr="005A666F">
              <w:rPr>
                <w:szCs w:val="24"/>
              </w:rPr>
              <w:t>5</w:t>
            </w:r>
          </w:p>
        </w:tc>
        <w:tc>
          <w:tcPr>
            <w:tcW w:w="652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r>
      <w:tr w:rsidR="000B27D5" w:rsidRPr="005A666F" w:rsidTr="000B27D5">
        <w:tc>
          <w:tcPr>
            <w:tcW w:w="13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r w:rsidRPr="005A666F">
              <w:rPr>
                <w:szCs w:val="24"/>
              </w:rPr>
              <w:t>6</w:t>
            </w:r>
          </w:p>
        </w:tc>
        <w:tc>
          <w:tcPr>
            <w:tcW w:w="652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r>
      <w:tr w:rsidR="000B27D5" w:rsidRPr="005A666F" w:rsidTr="000B27D5">
        <w:tc>
          <w:tcPr>
            <w:tcW w:w="13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c>
          <w:tcPr>
            <w:tcW w:w="652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rPr>
                <w:szCs w:val="24"/>
              </w:rPr>
            </w:pPr>
            <w:r w:rsidRPr="005A666F">
              <w:rPr>
                <w:szCs w:val="24"/>
              </w:rPr>
              <w:t>…….</w:t>
            </w:r>
          </w:p>
        </w:tc>
        <w:tc>
          <w:tcPr>
            <w:tcW w:w="1080" w:type="dxa"/>
            <w:tcBorders>
              <w:top w:val="single" w:sz="4" w:space="0" w:color="auto"/>
              <w:left w:val="single" w:sz="4" w:space="0" w:color="auto"/>
              <w:bottom w:val="single" w:sz="4" w:space="0" w:color="auto"/>
              <w:right w:val="single" w:sz="4" w:space="0" w:color="auto"/>
            </w:tcBorders>
          </w:tcPr>
          <w:p w:rsidR="000B27D5" w:rsidRPr="005A666F" w:rsidRDefault="000B27D5" w:rsidP="00D3140E">
            <w:pPr>
              <w:pStyle w:val="aff7"/>
              <w:jc w:val="center"/>
              <w:rPr>
                <w:szCs w:val="24"/>
              </w:rPr>
            </w:pPr>
          </w:p>
        </w:tc>
      </w:tr>
    </w:tbl>
    <w:p w:rsidR="001C10C0" w:rsidRPr="005A666F" w:rsidRDefault="001C10C0" w:rsidP="001C10C0">
      <w:pPr>
        <w:spacing w:after="120"/>
        <w:rPr>
          <w:szCs w:val="24"/>
        </w:rPr>
      </w:pPr>
    </w:p>
    <w:p w:rsidR="001C10C0" w:rsidRPr="005A666F" w:rsidRDefault="001C10C0" w:rsidP="001C10C0">
      <w:pPr>
        <w:rPr>
          <w:szCs w:val="24"/>
        </w:rPr>
      </w:pPr>
    </w:p>
    <w:p w:rsidR="001C10C0" w:rsidRPr="005A666F" w:rsidRDefault="001C10C0" w:rsidP="001C10C0">
      <w:pPr>
        <w:rPr>
          <w:szCs w:val="24"/>
        </w:rPr>
      </w:pPr>
      <w:r w:rsidRPr="005A666F">
        <w:rPr>
          <w:szCs w:val="24"/>
        </w:rPr>
        <w:t>____________________________________</w:t>
      </w:r>
    </w:p>
    <w:p w:rsidR="001C10C0" w:rsidRPr="005A666F" w:rsidRDefault="001C10C0" w:rsidP="001C10C0">
      <w:pPr>
        <w:ind w:right="3684"/>
        <w:jc w:val="center"/>
        <w:rPr>
          <w:szCs w:val="24"/>
          <w:vertAlign w:val="superscript"/>
        </w:rPr>
      </w:pPr>
      <w:r w:rsidRPr="005A666F">
        <w:rPr>
          <w:szCs w:val="24"/>
          <w:vertAlign w:val="superscript"/>
        </w:rPr>
        <w:t>(подпись, М.П.)</w:t>
      </w:r>
    </w:p>
    <w:p w:rsidR="001C10C0" w:rsidRPr="005A666F" w:rsidRDefault="001C10C0" w:rsidP="001C10C0">
      <w:pPr>
        <w:rPr>
          <w:szCs w:val="24"/>
        </w:rPr>
      </w:pPr>
      <w:r w:rsidRPr="005A666F">
        <w:rPr>
          <w:szCs w:val="24"/>
        </w:rPr>
        <w:t>____________________________________</w:t>
      </w:r>
    </w:p>
    <w:p w:rsidR="001C10C0" w:rsidRPr="005A666F" w:rsidRDefault="001C10C0" w:rsidP="001C10C0">
      <w:pPr>
        <w:ind w:right="3684"/>
        <w:jc w:val="center"/>
        <w:rPr>
          <w:szCs w:val="24"/>
          <w:vertAlign w:val="superscript"/>
        </w:rPr>
      </w:pPr>
      <w:r w:rsidRPr="005A666F">
        <w:rPr>
          <w:szCs w:val="24"/>
          <w:vertAlign w:val="superscript"/>
        </w:rPr>
        <w:t>(фамилия, имя, отчество подписавшего, должность)</w:t>
      </w:r>
    </w:p>
    <w:p w:rsidR="00FB3096" w:rsidRPr="005A666F" w:rsidRDefault="00FB3096" w:rsidP="00FB3096">
      <w:pPr>
        <w:pBdr>
          <w:bottom w:val="single" w:sz="4" w:space="1" w:color="auto"/>
        </w:pBdr>
        <w:shd w:val="clear" w:color="auto" w:fill="E0E0E0"/>
        <w:ind w:right="21" w:firstLine="0"/>
        <w:jc w:val="center"/>
        <w:rPr>
          <w:b/>
          <w:color w:val="000000"/>
          <w:spacing w:val="36"/>
          <w:szCs w:val="24"/>
        </w:rPr>
      </w:pPr>
      <w:r w:rsidRPr="005A666F">
        <w:rPr>
          <w:b/>
          <w:color w:val="000000"/>
          <w:spacing w:val="36"/>
          <w:szCs w:val="24"/>
        </w:rPr>
        <w:t>конец формы</w:t>
      </w:r>
    </w:p>
    <w:p w:rsidR="00FB3096" w:rsidRPr="005A666F" w:rsidRDefault="00FB3096" w:rsidP="00FB3096">
      <w:pPr>
        <w:ind w:firstLine="0"/>
        <w:jc w:val="left"/>
        <w:rPr>
          <w:szCs w:val="24"/>
        </w:rPr>
      </w:pPr>
      <w:bookmarkStart w:id="71" w:name="_Toc98253921"/>
      <w:bookmarkStart w:id="72" w:name="_Toc157248175"/>
      <w:bookmarkStart w:id="73" w:name="_Toc157496544"/>
      <w:bookmarkStart w:id="74" w:name="_Toc158206083"/>
      <w:bookmarkStart w:id="75" w:name="_Toc164057768"/>
      <w:bookmarkStart w:id="76" w:name="_Toc164137118"/>
      <w:bookmarkStart w:id="77" w:name="_Toc164161278"/>
      <w:bookmarkStart w:id="78" w:name="_Toc165173849"/>
      <w:r w:rsidRPr="005A666F">
        <w:rPr>
          <w:b/>
          <w:szCs w:val="24"/>
        </w:rPr>
        <w:br w:type="page"/>
      </w:r>
    </w:p>
    <w:p w:rsidR="00FB3096" w:rsidRPr="005A666F" w:rsidRDefault="00FB3096" w:rsidP="004151EE">
      <w:pPr>
        <w:pStyle w:val="3"/>
        <w:numPr>
          <w:ilvl w:val="2"/>
          <w:numId w:val="36"/>
        </w:numPr>
        <w:tabs>
          <w:tab w:val="num" w:pos="1134"/>
        </w:tabs>
        <w:ind w:left="1134" w:hanging="1134"/>
        <w:rPr>
          <w:sz w:val="24"/>
          <w:szCs w:val="24"/>
        </w:rPr>
      </w:pPr>
      <w:bookmarkStart w:id="79" w:name="_Toc439170674"/>
      <w:bookmarkStart w:id="80" w:name="_Toc439172776"/>
      <w:bookmarkStart w:id="81" w:name="_Toc439173220"/>
      <w:bookmarkStart w:id="82" w:name="_Toc439238214"/>
      <w:bookmarkStart w:id="83" w:name="_Toc439252762"/>
      <w:bookmarkStart w:id="84" w:name="_Toc439323736"/>
      <w:bookmarkStart w:id="85" w:name="_Toc440361370"/>
      <w:bookmarkStart w:id="86" w:name="_Toc440376125"/>
      <w:bookmarkStart w:id="87" w:name="_Toc440376252"/>
      <w:bookmarkStart w:id="88" w:name="_Toc440382510"/>
      <w:bookmarkStart w:id="89" w:name="_Toc440447180"/>
      <w:bookmarkStart w:id="90" w:name="_Toc440632341"/>
      <w:bookmarkStart w:id="91" w:name="_Toc440875113"/>
      <w:bookmarkStart w:id="92" w:name="_Toc441131100"/>
      <w:bookmarkStart w:id="93" w:name="_Toc441485097"/>
      <w:bookmarkStart w:id="94" w:name="_Toc441572074"/>
      <w:bookmarkStart w:id="95" w:name="_Toc441575166"/>
      <w:bookmarkStart w:id="96" w:name="_Toc442195838"/>
      <w:bookmarkStart w:id="97" w:name="_Toc442251880"/>
      <w:bookmarkStart w:id="98" w:name="_Toc442258829"/>
      <w:bookmarkStart w:id="99" w:name="_Toc442259069"/>
      <w:bookmarkStart w:id="100" w:name="_Toc442265380"/>
      <w:bookmarkStart w:id="101" w:name="_Toc447292617"/>
      <w:bookmarkStart w:id="102" w:name="_Toc461809063"/>
      <w:bookmarkStart w:id="103" w:name="_Toc463514482"/>
      <w:bookmarkStart w:id="104" w:name="_Toc466908602"/>
      <w:bookmarkStart w:id="105" w:name="_Toc469479672"/>
      <w:bookmarkStart w:id="106" w:name="_Toc471986622"/>
      <w:bookmarkStart w:id="107" w:name="_Toc493252628"/>
      <w:bookmarkStart w:id="108" w:name="_Toc496861591"/>
      <w:bookmarkStart w:id="109" w:name="_Toc498510468"/>
      <w:bookmarkStart w:id="110" w:name="_Toc945577"/>
      <w:bookmarkStart w:id="111" w:name="_Toc949647"/>
      <w:bookmarkStart w:id="112" w:name="_Toc167440612"/>
      <w:r w:rsidRPr="005A666F">
        <w:rPr>
          <w:sz w:val="24"/>
          <w:szCs w:val="24"/>
        </w:rPr>
        <w:lastRenderedPageBreak/>
        <w:t>Инструкции по заполнению</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FB3096" w:rsidRPr="005A666F" w:rsidRDefault="001C10C0" w:rsidP="004151EE">
      <w:pPr>
        <w:pStyle w:val="aff"/>
        <w:numPr>
          <w:ilvl w:val="3"/>
          <w:numId w:val="36"/>
        </w:numPr>
        <w:tabs>
          <w:tab w:val="num" w:pos="1134"/>
        </w:tabs>
        <w:spacing w:before="100" w:beforeAutospacing="1" w:line="240" w:lineRule="auto"/>
        <w:ind w:left="1134" w:hanging="1134"/>
        <w:rPr>
          <w:sz w:val="24"/>
          <w:szCs w:val="24"/>
        </w:rPr>
      </w:pPr>
      <w:r w:rsidRPr="005A666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FB3096" w:rsidRPr="005A666F" w:rsidRDefault="001C10C0" w:rsidP="004151EE">
      <w:pPr>
        <w:pStyle w:val="aff"/>
        <w:numPr>
          <w:ilvl w:val="3"/>
          <w:numId w:val="36"/>
        </w:numPr>
        <w:tabs>
          <w:tab w:val="num" w:pos="1134"/>
        </w:tabs>
        <w:spacing w:before="100" w:beforeAutospacing="1" w:line="240" w:lineRule="auto"/>
        <w:ind w:left="1134" w:hanging="1134"/>
        <w:rPr>
          <w:sz w:val="24"/>
          <w:szCs w:val="24"/>
        </w:rPr>
      </w:pPr>
      <w:r w:rsidRPr="005A666F">
        <w:rPr>
          <w:sz w:val="24"/>
          <w:szCs w:val="24"/>
        </w:rPr>
        <w:t>Участник должен указать свое полное наименование (с указанием организационно-правовой формы) и юридический адрес.</w:t>
      </w:r>
    </w:p>
    <w:p w:rsidR="00FB3096" w:rsidRPr="005A666F" w:rsidRDefault="001C10C0" w:rsidP="004151EE">
      <w:pPr>
        <w:pStyle w:val="aff"/>
        <w:numPr>
          <w:ilvl w:val="3"/>
          <w:numId w:val="36"/>
        </w:numPr>
        <w:tabs>
          <w:tab w:val="num" w:pos="1134"/>
        </w:tabs>
        <w:spacing w:before="100" w:beforeAutospacing="1" w:line="240" w:lineRule="auto"/>
        <w:ind w:left="1134" w:hanging="1134"/>
        <w:rPr>
          <w:sz w:val="24"/>
          <w:szCs w:val="24"/>
        </w:rPr>
      </w:pPr>
      <w:r w:rsidRPr="005A666F">
        <w:rPr>
          <w:sz w:val="24"/>
          <w:szCs w:val="24"/>
        </w:rPr>
        <w:t xml:space="preserve">Участник должен указать срок действия Заявки согласно требованиям </w:t>
      </w:r>
      <w:r w:rsidRPr="005A666F">
        <w:rPr>
          <w:sz w:val="24"/>
          <w:szCs w:val="24"/>
          <w:lang w:val="ru-RU"/>
        </w:rPr>
        <w:t>аукционной документации.</w:t>
      </w:r>
    </w:p>
    <w:p w:rsidR="001C10C0" w:rsidRPr="005A666F" w:rsidRDefault="001C10C0" w:rsidP="004151EE">
      <w:pPr>
        <w:pStyle w:val="aff"/>
        <w:numPr>
          <w:ilvl w:val="3"/>
          <w:numId w:val="36"/>
        </w:numPr>
        <w:tabs>
          <w:tab w:val="num" w:pos="1134"/>
        </w:tabs>
        <w:spacing w:before="100" w:beforeAutospacing="1" w:line="240" w:lineRule="auto"/>
        <w:ind w:left="1134" w:hanging="1134"/>
        <w:rPr>
          <w:sz w:val="24"/>
          <w:szCs w:val="24"/>
        </w:rPr>
      </w:pPr>
      <w:r w:rsidRPr="005A666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FB3096" w:rsidRPr="005A666F" w:rsidRDefault="00FB3096" w:rsidP="00FB3096">
      <w:pPr>
        <w:tabs>
          <w:tab w:val="left" w:pos="567"/>
          <w:tab w:val="left" w:pos="1985"/>
        </w:tabs>
        <w:ind w:right="34" w:firstLine="0"/>
        <w:jc w:val="left"/>
        <w:rPr>
          <w:b/>
          <w:szCs w:val="24"/>
        </w:rPr>
      </w:pPr>
    </w:p>
    <w:p w:rsidR="00FB3096" w:rsidRPr="005A666F" w:rsidRDefault="00FB3096" w:rsidP="004151EE">
      <w:pPr>
        <w:pStyle w:val="2"/>
        <w:keepNext/>
        <w:pageBreakBefore/>
        <w:numPr>
          <w:ilvl w:val="1"/>
          <w:numId w:val="36"/>
        </w:numPr>
        <w:tabs>
          <w:tab w:val="left" w:pos="567"/>
          <w:tab w:val="left" w:pos="1985"/>
        </w:tabs>
        <w:suppressAutoHyphens/>
        <w:spacing w:before="100" w:beforeAutospacing="1" w:after="100" w:afterAutospacing="1" w:line="240" w:lineRule="auto"/>
        <w:ind w:left="0" w:right="34" w:firstLine="0"/>
        <w:jc w:val="left"/>
        <w:sectPr w:rsidR="00FB3096" w:rsidRPr="005A666F" w:rsidSect="00211593">
          <w:footerReference w:type="even" r:id="rId9"/>
          <w:pgSz w:w="11906" w:h="16838" w:code="9"/>
          <w:pgMar w:top="680" w:right="566" w:bottom="539" w:left="1134" w:header="680" w:footer="278" w:gutter="0"/>
          <w:cols w:space="708"/>
          <w:titlePg/>
          <w:docGrid w:linePitch="360"/>
        </w:sectPr>
      </w:pPr>
    </w:p>
    <w:p w:rsidR="00FB3096" w:rsidRPr="005A666F" w:rsidRDefault="001C10C0" w:rsidP="004151EE">
      <w:pPr>
        <w:pStyle w:val="2"/>
        <w:widowControl w:val="0"/>
        <w:numPr>
          <w:ilvl w:val="1"/>
          <w:numId w:val="36"/>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13" w:name="_Ref86826666"/>
      <w:bookmarkStart w:id="114" w:name="_Toc90385112"/>
      <w:bookmarkStart w:id="115" w:name="_Toc98253925"/>
      <w:bookmarkStart w:id="116" w:name="_Toc165173853"/>
      <w:bookmarkStart w:id="117" w:name="_Toc423423669"/>
      <w:bookmarkStart w:id="118" w:name="_Ref440537086"/>
      <w:bookmarkStart w:id="119" w:name="_Toc441131106"/>
      <w:bookmarkStart w:id="120" w:name="_Toc498677147"/>
      <w:bookmarkStart w:id="121" w:name="_Toc167440613"/>
      <w:bookmarkStart w:id="122" w:name="_Ref535853312"/>
      <w:r w:rsidRPr="005A666F">
        <w:rPr>
          <w:color w:val="000000"/>
          <w:sz w:val="24"/>
          <w:szCs w:val="24"/>
        </w:rPr>
        <w:lastRenderedPageBreak/>
        <w:t>Техни</w:t>
      </w:r>
      <w:r w:rsidRPr="005A666F">
        <w:rPr>
          <w:color w:val="000000"/>
          <w:sz w:val="24"/>
          <w:szCs w:val="24"/>
          <w:lang w:val="ru-RU"/>
        </w:rPr>
        <w:t>ко-коммерческое</w:t>
      </w:r>
      <w:r w:rsidRPr="005A666F">
        <w:rPr>
          <w:color w:val="000000"/>
          <w:sz w:val="24"/>
          <w:szCs w:val="24"/>
        </w:rPr>
        <w:t xml:space="preserve"> предложение (форма </w:t>
      </w:r>
      <w:r w:rsidRPr="005A666F">
        <w:rPr>
          <w:color w:val="000000"/>
          <w:sz w:val="24"/>
          <w:szCs w:val="24"/>
          <w:lang w:val="ru-RU"/>
        </w:rPr>
        <w:t>2</w:t>
      </w:r>
      <w:r w:rsidRPr="005A666F">
        <w:rPr>
          <w:color w:val="000000"/>
          <w:sz w:val="24"/>
          <w:szCs w:val="24"/>
        </w:rPr>
        <w:t>)</w:t>
      </w:r>
      <w:bookmarkEnd w:id="113"/>
      <w:bookmarkEnd w:id="114"/>
      <w:bookmarkEnd w:id="115"/>
      <w:bookmarkEnd w:id="116"/>
      <w:bookmarkEnd w:id="117"/>
      <w:bookmarkEnd w:id="118"/>
      <w:bookmarkEnd w:id="119"/>
      <w:bookmarkEnd w:id="120"/>
      <w:bookmarkEnd w:id="121"/>
    </w:p>
    <w:p w:rsidR="00FB3096" w:rsidRPr="005A666F" w:rsidRDefault="00FB3096" w:rsidP="00FB3096">
      <w:pPr>
        <w:tabs>
          <w:tab w:val="left" w:pos="567"/>
          <w:tab w:val="left" w:pos="1985"/>
        </w:tabs>
        <w:ind w:right="34" w:firstLine="0"/>
        <w:rPr>
          <w:szCs w:val="24"/>
        </w:rPr>
      </w:pPr>
      <w:r w:rsidRPr="005A666F">
        <w:rPr>
          <w:szCs w:val="24"/>
        </w:rPr>
        <w:t>(</w:t>
      </w:r>
      <w:r w:rsidRPr="005A666F">
        <w:rPr>
          <w:szCs w:val="24"/>
          <w:shd w:val="clear" w:color="auto" w:fill="FFFF99"/>
        </w:rPr>
        <w:t>заполняется отдельно по каждому из лотов с указанием номера и названия лота</w:t>
      </w:r>
      <w:r w:rsidRPr="005A666F">
        <w:rPr>
          <w:szCs w:val="24"/>
        </w:rPr>
        <w:t>)</w:t>
      </w:r>
    </w:p>
    <w:p w:rsidR="00FB3096" w:rsidRPr="005A666F" w:rsidRDefault="001C10C0" w:rsidP="004151EE">
      <w:pPr>
        <w:pStyle w:val="3"/>
        <w:numPr>
          <w:ilvl w:val="2"/>
          <w:numId w:val="36"/>
        </w:numPr>
        <w:tabs>
          <w:tab w:val="left" w:pos="567"/>
          <w:tab w:val="left" w:pos="1985"/>
        </w:tabs>
        <w:ind w:left="0" w:right="34" w:firstLine="0"/>
        <w:rPr>
          <w:sz w:val="24"/>
          <w:szCs w:val="24"/>
        </w:rPr>
      </w:pPr>
      <w:bookmarkStart w:id="123" w:name="_Toc90385113"/>
      <w:bookmarkStart w:id="124" w:name="_Toc98253926"/>
      <w:bookmarkStart w:id="125" w:name="_Toc157248180"/>
      <w:bookmarkStart w:id="126" w:name="_Toc157496549"/>
      <w:bookmarkStart w:id="127" w:name="_Toc158206088"/>
      <w:bookmarkStart w:id="128" w:name="_Toc164057773"/>
      <w:bookmarkStart w:id="129" w:name="_Toc164137123"/>
      <w:bookmarkStart w:id="130" w:name="_Toc164161283"/>
      <w:bookmarkStart w:id="131" w:name="_Toc165173854"/>
      <w:bookmarkStart w:id="132" w:name="_Ref193690005"/>
      <w:bookmarkStart w:id="133" w:name="_Toc439170679"/>
      <w:bookmarkStart w:id="134" w:name="_Toc439172781"/>
      <w:bookmarkStart w:id="135" w:name="_Toc439173225"/>
      <w:bookmarkStart w:id="136" w:name="_Toc439238221"/>
      <w:bookmarkStart w:id="137" w:name="_Toc439252769"/>
      <w:bookmarkStart w:id="138" w:name="_Toc439323743"/>
      <w:bookmarkStart w:id="139" w:name="_Toc440361377"/>
      <w:bookmarkStart w:id="140" w:name="_Toc440376132"/>
      <w:bookmarkStart w:id="141" w:name="_Toc440376259"/>
      <w:bookmarkStart w:id="142" w:name="_Toc440382517"/>
      <w:bookmarkStart w:id="143" w:name="_Toc440447187"/>
      <w:bookmarkStart w:id="144" w:name="_Toc440632348"/>
      <w:bookmarkStart w:id="145" w:name="_Toc440875120"/>
      <w:bookmarkStart w:id="146" w:name="_Toc441131107"/>
      <w:bookmarkStart w:id="147" w:name="_Toc441485104"/>
      <w:bookmarkStart w:id="148" w:name="_Toc441572081"/>
      <w:bookmarkStart w:id="149" w:name="_Toc441575173"/>
      <w:bookmarkStart w:id="150" w:name="_Toc446063640"/>
      <w:bookmarkStart w:id="151" w:name="_Toc446064439"/>
      <w:bookmarkStart w:id="152" w:name="_Toc448734880"/>
      <w:bookmarkStart w:id="153" w:name="_Toc469479518"/>
      <w:bookmarkStart w:id="154" w:name="_Toc471912501"/>
      <w:bookmarkStart w:id="155" w:name="_Toc498523642"/>
      <w:bookmarkStart w:id="156" w:name="_Toc498677148"/>
      <w:bookmarkStart w:id="157" w:name="_Toc167440614"/>
      <w:r w:rsidRPr="005A666F">
        <w:rPr>
          <w:sz w:val="24"/>
          <w:szCs w:val="24"/>
        </w:rPr>
        <w:t xml:space="preserve">Форма </w:t>
      </w:r>
      <w:bookmarkEnd w:id="123"/>
      <w:bookmarkEnd w:id="124"/>
      <w:bookmarkEnd w:id="125"/>
      <w:bookmarkEnd w:id="126"/>
      <w:bookmarkEnd w:id="127"/>
      <w:bookmarkEnd w:id="128"/>
      <w:bookmarkEnd w:id="129"/>
      <w:bookmarkEnd w:id="130"/>
      <w:bookmarkEnd w:id="131"/>
      <w:bookmarkEnd w:id="132"/>
      <w:r w:rsidRPr="005A666F">
        <w:rPr>
          <w:sz w:val="24"/>
          <w:szCs w:val="24"/>
          <w:lang w:val="ru-RU"/>
        </w:rPr>
        <w:t>Технико-коммерческого</w:t>
      </w:r>
      <w:r w:rsidRPr="005A666F">
        <w:rPr>
          <w:sz w:val="24"/>
          <w:szCs w:val="24"/>
        </w:rPr>
        <w:t xml:space="preserve"> предложения</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FB3096" w:rsidRPr="005A666F" w:rsidRDefault="00FB3096" w:rsidP="00FB3096">
      <w:pPr>
        <w:pBdr>
          <w:top w:val="single" w:sz="4" w:space="1" w:color="auto"/>
        </w:pBdr>
        <w:shd w:val="clear" w:color="auto" w:fill="E0E0E0"/>
        <w:tabs>
          <w:tab w:val="left" w:pos="567"/>
          <w:tab w:val="left" w:pos="1985"/>
        </w:tabs>
        <w:ind w:right="34" w:firstLine="0"/>
        <w:jc w:val="center"/>
        <w:rPr>
          <w:b/>
          <w:spacing w:val="36"/>
          <w:szCs w:val="24"/>
        </w:rPr>
      </w:pPr>
      <w:r w:rsidRPr="005A666F">
        <w:rPr>
          <w:b/>
          <w:spacing w:val="36"/>
          <w:szCs w:val="24"/>
        </w:rPr>
        <w:t>начало формы</w:t>
      </w:r>
    </w:p>
    <w:p w:rsidR="001C10C0" w:rsidRPr="005A666F" w:rsidRDefault="001C10C0" w:rsidP="001C10C0">
      <w:pPr>
        <w:ind w:firstLine="0"/>
        <w:jc w:val="left"/>
        <w:rPr>
          <w:color w:val="000000"/>
          <w:szCs w:val="24"/>
        </w:rPr>
      </w:pPr>
      <w:bookmarkStart w:id="158" w:name="_Ref55335818"/>
      <w:bookmarkStart w:id="159" w:name="_Ref55336334"/>
      <w:bookmarkStart w:id="160" w:name="_Toc57314673"/>
      <w:bookmarkStart w:id="161" w:name="_Toc69728987"/>
      <w:bookmarkStart w:id="162" w:name="_Toc98253928"/>
      <w:bookmarkStart w:id="163" w:name="_Toc165173856"/>
      <w:bookmarkStart w:id="164" w:name="_Ref194749150"/>
      <w:bookmarkStart w:id="165" w:name="_Ref194750368"/>
      <w:r w:rsidRPr="005A666F">
        <w:rPr>
          <w:color w:val="000000"/>
          <w:szCs w:val="24"/>
        </w:rPr>
        <w:t xml:space="preserve">Приложение 2 к письму </w:t>
      </w:r>
      <w:r w:rsidR="00FE5D02" w:rsidRPr="005A666F">
        <w:rPr>
          <w:szCs w:val="24"/>
        </w:rPr>
        <w:t>об участии в Аукционе</w:t>
      </w:r>
      <w:r w:rsidRPr="005A666F">
        <w:rPr>
          <w:color w:val="000000"/>
          <w:szCs w:val="24"/>
        </w:rPr>
        <w:br/>
        <w:t>от «____»_____________ г. №__________</w:t>
      </w:r>
    </w:p>
    <w:p w:rsidR="001C10C0" w:rsidRPr="005A666F" w:rsidRDefault="001C10C0" w:rsidP="001C10C0">
      <w:pPr>
        <w:ind w:firstLine="0"/>
        <w:rPr>
          <w:color w:val="000000"/>
          <w:szCs w:val="24"/>
        </w:rPr>
      </w:pPr>
    </w:p>
    <w:p w:rsidR="001C10C0" w:rsidRPr="005A666F" w:rsidRDefault="001C10C0" w:rsidP="001C10C0">
      <w:pPr>
        <w:jc w:val="center"/>
        <w:rPr>
          <w:b/>
          <w:szCs w:val="24"/>
        </w:rPr>
      </w:pPr>
      <w:r w:rsidRPr="005A666F">
        <w:rPr>
          <w:b/>
          <w:szCs w:val="24"/>
        </w:rPr>
        <w:t>Технико-коммерческое предложение</w:t>
      </w:r>
    </w:p>
    <w:p w:rsidR="001C10C0" w:rsidRPr="005A666F" w:rsidRDefault="001C10C0" w:rsidP="001C10C0">
      <w:pPr>
        <w:rPr>
          <w:szCs w:val="24"/>
        </w:rPr>
      </w:pPr>
    </w:p>
    <w:p w:rsidR="001C10C0" w:rsidRPr="005A666F" w:rsidRDefault="001C10C0" w:rsidP="001C10C0">
      <w:pPr>
        <w:rPr>
          <w:color w:val="000000"/>
          <w:szCs w:val="24"/>
        </w:rPr>
      </w:pPr>
      <w:r w:rsidRPr="005A666F">
        <w:rPr>
          <w:color w:val="000000"/>
          <w:szCs w:val="24"/>
        </w:rPr>
        <w:t>Наименование и адрес Участника: _________________________________</w:t>
      </w:r>
    </w:p>
    <w:p w:rsidR="006C4878" w:rsidRPr="0073675C" w:rsidRDefault="006C4878" w:rsidP="006C4878">
      <w:pPr>
        <w:ind w:firstLine="426"/>
        <w:outlineLvl w:val="0"/>
        <w:rPr>
          <w:b/>
          <w:sz w:val="22"/>
        </w:rPr>
      </w:pPr>
    </w:p>
    <w:p w:rsidR="006C4878" w:rsidRDefault="006C4878" w:rsidP="006C4878">
      <w:pPr>
        <w:ind w:firstLine="403"/>
        <w:rPr>
          <w:i/>
          <w:color w:val="000000"/>
        </w:rPr>
      </w:pPr>
      <w:bookmarkStart w:id="166" w:name="_GoBack"/>
      <w:bookmarkEnd w:id="166"/>
    </w:p>
    <w:tbl>
      <w:tblPr>
        <w:tblW w:w="101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1898"/>
        <w:gridCol w:w="5943"/>
        <w:gridCol w:w="1722"/>
      </w:tblGrid>
      <w:tr w:rsidR="0052506B" w:rsidRPr="0052506B" w:rsidTr="00B12072">
        <w:trPr>
          <w:trHeight w:val="302"/>
          <w:jc w:val="center"/>
        </w:trPr>
        <w:tc>
          <w:tcPr>
            <w:tcW w:w="616" w:type="dxa"/>
            <w:vAlign w:val="center"/>
          </w:tcPr>
          <w:p w:rsidR="0052506B" w:rsidRPr="0052506B" w:rsidRDefault="0052506B" w:rsidP="0052506B">
            <w:pPr>
              <w:keepNext/>
              <w:keepLines/>
              <w:suppressLineNumbers/>
              <w:suppressAutoHyphens/>
              <w:ind w:firstLine="0"/>
              <w:jc w:val="center"/>
              <w:rPr>
                <w:b/>
                <w:sz w:val="20"/>
              </w:rPr>
            </w:pPr>
            <w:r w:rsidRPr="0052506B">
              <w:rPr>
                <w:b/>
                <w:sz w:val="20"/>
              </w:rPr>
              <w:t>№</w:t>
            </w:r>
          </w:p>
          <w:p w:rsidR="0052506B" w:rsidRPr="0052506B" w:rsidRDefault="0052506B" w:rsidP="0052506B">
            <w:pPr>
              <w:keepNext/>
              <w:keepLines/>
              <w:suppressLineNumbers/>
              <w:suppressAutoHyphens/>
              <w:ind w:firstLine="0"/>
              <w:jc w:val="center"/>
              <w:rPr>
                <w:b/>
                <w:sz w:val="20"/>
              </w:rPr>
            </w:pPr>
            <w:r w:rsidRPr="0052506B">
              <w:rPr>
                <w:b/>
                <w:sz w:val="20"/>
              </w:rPr>
              <w:t>п/п</w:t>
            </w:r>
          </w:p>
        </w:tc>
        <w:tc>
          <w:tcPr>
            <w:tcW w:w="1898" w:type="dxa"/>
            <w:vAlign w:val="center"/>
          </w:tcPr>
          <w:p w:rsidR="0052506B" w:rsidRPr="0052506B" w:rsidRDefault="0052506B" w:rsidP="0052506B">
            <w:pPr>
              <w:keepNext/>
              <w:keepLines/>
              <w:suppressLineNumbers/>
              <w:suppressAutoHyphens/>
              <w:ind w:firstLine="0"/>
              <w:jc w:val="center"/>
              <w:rPr>
                <w:b/>
                <w:sz w:val="20"/>
              </w:rPr>
            </w:pPr>
            <w:r w:rsidRPr="0052506B">
              <w:rPr>
                <w:b/>
                <w:sz w:val="20"/>
              </w:rPr>
              <w:t>Характеристики оказываемых услуг</w:t>
            </w:r>
          </w:p>
        </w:tc>
        <w:tc>
          <w:tcPr>
            <w:tcW w:w="5943" w:type="dxa"/>
            <w:vAlign w:val="center"/>
          </w:tcPr>
          <w:p w:rsidR="0052506B" w:rsidRPr="0052506B" w:rsidRDefault="0052506B" w:rsidP="0052506B">
            <w:pPr>
              <w:keepNext/>
              <w:keepLines/>
              <w:suppressLineNumbers/>
              <w:suppressAutoHyphens/>
              <w:ind w:firstLine="0"/>
              <w:jc w:val="center"/>
              <w:rPr>
                <w:b/>
                <w:sz w:val="20"/>
              </w:rPr>
            </w:pPr>
            <w:r w:rsidRPr="0052506B">
              <w:rPr>
                <w:b/>
                <w:sz w:val="20"/>
              </w:rPr>
              <w:t>Условия Заказчика</w:t>
            </w:r>
          </w:p>
        </w:tc>
        <w:tc>
          <w:tcPr>
            <w:tcW w:w="1722" w:type="dxa"/>
            <w:vAlign w:val="center"/>
          </w:tcPr>
          <w:p w:rsidR="0052506B" w:rsidRPr="0052506B" w:rsidRDefault="0052506B" w:rsidP="0052506B">
            <w:pPr>
              <w:keepNext/>
              <w:keepLines/>
              <w:suppressLineNumbers/>
              <w:suppressAutoHyphens/>
              <w:ind w:firstLine="0"/>
              <w:jc w:val="center"/>
              <w:rPr>
                <w:b/>
                <w:sz w:val="20"/>
              </w:rPr>
            </w:pPr>
            <w:r w:rsidRPr="0052506B">
              <w:rPr>
                <w:b/>
                <w:sz w:val="20"/>
              </w:rPr>
              <w:t>Предложение Участника</w:t>
            </w:r>
          </w:p>
        </w:tc>
      </w:tr>
      <w:tr w:rsidR="0052506B" w:rsidRPr="0052506B" w:rsidTr="00B12072">
        <w:trPr>
          <w:jc w:val="center"/>
        </w:trPr>
        <w:tc>
          <w:tcPr>
            <w:tcW w:w="616" w:type="dxa"/>
          </w:tcPr>
          <w:p w:rsidR="0052506B" w:rsidRPr="0052506B" w:rsidRDefault="0052506B" w:rsidP="0052506B">
            <w:pPr>
              <w:widowControl/>
              <w:ind w:firstLine="0"/>
              <w:jc w:val="center"/>
              <w:outlineLvl w:val="0"/>
              <w:rPr>
                <w:sz w:val="20"/>
              </w:rPr>
            </w:pPr>
            <w:r w:rsidRPr="0052506B">
              <w:rPr>
                <w:sz w:val="20"/>
              </w:rPr>
              <w:t>1</w:t>
            </w:r>
          </w:p>
        </w:tc>
        <w:tc>
          <w:tcPr>
            <w:tcW w:w="1898" w:type="dxa"/>
          </w:tcPr>
          <w:p w:rsidR="0052506B" w:rsidRPr="0052506B" w:rsidRDefault="0052506B" w:rsidP="0052506B">
            <w:pPr>
              <w:widowControl/>
              <w:ind w:firstLine="0"/>
              <w:jc w:val="left"/>
              <w:outlineLvl w:val="0"/>
              <w:rPr>
                <w:sz w:val="20"/>
              </w:rPr>
            </w:pPr>
            <w:r w:rsidRPr="0052506B">
              <w:rPr>
                <w:sz w:val="20"/>
              </w:rPr>
              <w:t>Наименование услуги</w:t>
            </w:r>
          </w:p>
        </w:tc>
        <w:tc>
          <w:tcPr>
            <w:tcW w:w="5943" w:type="dxa"/>
          </w:tcPr>
          <w:p w:rsidR="0052506B" w:rsidRPr="0052506B" w:rsidRDefault="0052506B" w:rsidP="0052506B">
            <w:pPr>
              <w:widowControl/>
              <w:ind w:firstLine="0"/>
              <w:outlineLvl w:val="0"/>
              <w:rPr>
                <w:sz w:val="20"/>
              </w:rPr>
            </w:pPr>
            <w:r w:rsidRPr="0052506B">
              <w:rPr>
                <w:sz w:val="20"/>
              </w:rPr>
              <w:t>Предоставление независимых гарантий с возобновляемым лимитом 1 000 млн. руб. сроком гарантий до 10 лет, сроком договора до 13 лет с возможностью открытия расчетного счета для нужд ПАО «Россети Центр и Приволжье»</w:t>
            </w:r>
          </w:p>
        </w:tc>
        <w:tc>
          <w:tcPr>
            <w:tcW w:w="1722" w:type="dxa"/>
          </w:tcPr>
          <w:p w:rsidR="0052506B" w:rsidRPr="0052506B" w:rsidRDefault="0052506B" w:rsidP="0052506B">
            <w:pPr>
              <w:widowControl/>
              <w:ind w:firstLine="0"/>
              <w:outlineLvl w:val="0"/>
              <w:rPr>
                <w:sz w:val="20"/>
              </w:rPr>
            </w:pPr>
          </w:p>
        </w:tc>
      </w:tr>
      <w:tr w:rsidR="0052506B" w:rsidRPr="0052506B" w:rsidTr="00B12072">
        <w:trPr>
          <w:jc w:val="center"/>
        </w:trPr>
        <w:tc>
          <w:tcPr>
            <w:tcW w:w="616" w:type="dxa"/>
          </w:tcPr>
          <w:p w:rsidR="0052506B" w:rsidRPr="0052506B" w:rsidRDefault="0052506B" w:rsidP="0052506B">
            <w:pPr>
              <w:widowControl/>
              <w:ind w:firstLine="0"/>
              <w:jc w:val="center"/>
              <w:outlineLvl w:val="0"/>
              <w:rPr>
                <w:sz w:val="20"/>
              </w:rPr>
            </w:pPr>
            <w:r w:rsidRPr="0052506B">
              <w:rPr>
                <w:sz w:val="20"/>
              </w:rPr>
              <w:t>2</w:t>
            </w:r>
          </w:p>
        </w:tc>
        <w:tc>
          <w:tcPr>
            <w:tcW w:w="1898" w:type="dxa"/>
          </w:tcPr>
          <w:p w:rsidR="0052506B" w:rsidRPr="0052506B" w:rsidRDefault="0052506B" w:rsidP="0052506B">
            <w:pPr>
              <w:widowControl/>
              <w:ind w:firstLine="0"/>
              <w:jc w:val="left"/>
              <w:outlineLvl w:val="0"/>
              <w:rPr>
                <w:sz w:val="20"/>
              </w:rPr>
            </w:pPr>
            <w:r w:rsidRPr="0052506B">
              <w:rPr>
                <w:sz w:val="20"/>
              </w:rPr>
              <w:t>Место оказания услуг</w:t>
            </w:r>
          </w:p>
        </w:tc>
        <w:tc>
          <w:tcPr>
            <w:tcW w:w="5943" w:type="dxa"/>
          </w:tcPr>
          <w:p w:rsidR="0052506B" w:rsidRPr="0052506B" w:rsidRDefault="0052506B" w:rsidP="0052506B">
            <w:pPr>
              <w:widowControl/>
              <w:ind w:firstLine="0"/>
              <w:outlineLvl w:val="0"/>
              <w:rPr>
                <w:sz w:val="20"/>
              </w:rPr>
            </w:pPr>
            <w:r w:rsidRPr="0052506B">
              <w:rPr>
                <w:sz w:val="20"/>
              </w:rPr>
              <w:t>РФ, г. Нижний Новгород</w:t>
            </w:r>
          </w:p>
        </w:tc>
        <w:tc>
          <w:tcPr>
            <w:tcW w:w="1722" w:type="dxa"/>
            <w:vAlign w:val="center"/>
          </w:tcPr>
          <w:p w:rsidR="0052506B" w:rsidRPr="0052506B" w:rsidRDefault="0052506B" w:rsidP="0052506B">
            <w:pPr>
              <w:widowControl/>
              <w:ind w:firstLine="0"/>
              <w:jc w:val="center"/>
              <w:outlineLvl w:val="0"/>
              <w:rPr>
                <w:sz w:val="20"/>
              </w:rPr>
            </w:pPr>
          </w:p>
        </w:tc>
      </w:tr>
      <w:tr w:rsidR="0052506B" w:rsidRPr="0052506B" w:rsidTr="00B12072">
        <w:trPr>
          <w:jc w:val="center"/>
        </w:trPr>
        <w:tc>
          <w:tcPr>
            <w:tcW w:w="616" w:type="dxa"/>
          </w:tcPr>
          <w:p w:rsidR="0052506B" w:rsidRPr="0052506B" w:rsidRDefault="0052506B" w:rsidP="0052506B">
            <w:pPr>
              <w:widowControl/>
              <w:ind w:firstLine="0"/>
              <w:jc w:val="center"/>
              <w:outlineLvl w:val="0"/>
              <w:rPr>
                <w:sz w:val="20"/>
              </w:rPr>
            </w:pPr>
            <w:r w:rsidRPr="0052506B">
              <w:rPr>
                <w:sz w:val="20"/>
              </w:rPr>
              <w:t>3</w:t>
            </w:r>
          </w:p>
        </w:tc>
        <w:tc>
          <w:tcPr>
            <w:tcW w:w="1898" w:type="dxa"/>
          </w:tcPr>
          <w:p w:rsidR="0052506B" w:rsidRPr="0052506B" w:rsidRDefault="0052506B" w:rsidP="0052506B">
            <w:pPr>
              <w:widowControl/>
              <w:ind w:firstLine="0"/>
              <w:jc w:val="left"/>
              <w:outlineLvl w:val="0"/>
              <w:rPr>
                <w:sz w:val="20"/>
              </w:rPr>
            </w:pPr>
            <w:r w:rsidRPr="0052506B">
              <w:rPr>
                <w:sz w:val="20"/>
              </w:rPr>
              <w:t>Порядок формирования цены Договора</w:t>
            </w:r>
          </w:p>
        </w:tc>
        <w:tc>
          <w:tcPr>
            <w:tcW w:w="5943" w:type="dxa"/>
          </w:tcPr>
          <w:p w:rsidR="0052506B" w:rsidRPr="0052506B" w:rsidRDefault="0052506B" w:rsidP="0052506B">
            <w:pPr>
              <w:widowControl/>
              <w:ind w:firstLine="0"/>
              <w:outlineLvl w:val="0"/>
              <w:rPr>
                <w:sz w:val="20"/>
              </w:rPr>
            </w:pPr>
            <w:r w:rsidRPr="0052506B">
              <w:rPr>
                <w:sz w:val="20"/>
              </w:rPr>
              <w:t xml:space="preserve">Вознаграждение Гаранта за весь срок пользования услугами по договору включает в себя все комиссии и расходы по предоставлению и обслуживанию гарантий (за исключением штрафов, пеней, неустоек). </w:t>
            </w:r>
          </w:p>
          <w:p w:rsidR="0052506B" w:rsidRPr="0052506B" w:rsidRDefault="0052506B" w:rsidP="0052506B">
            <w:pPr>
              <w:widowControl/>
              <w:ind w:firstLine="0"/>
              <w:outlineLvl w:val="0"/>
              <w:rPr>
                <w:sz w:val="20"/>
              </w:rPr>
            </w:pPr>
            <w:r w:rsidRPr="0052506B">
              <w:rPr>
                <w:sz w:val="20"/>
              </w:rPr>
              <w:t>Начальная (максимальная) цена для целей проведения открытого аукциона в электронной форме установлена Заказчиком в рублевом эквиваленте исходя из максимального лимита обязательств по выданным гарантиям за максимальный срок пользования услугами по договору. При заключении договора по результатам открытого аукциона предложение победителя аукциона по цене договора будет пересчитано в процентную ставку вознаграждения Гаранта в процентах годовых. В случае, если в результате такого расчета значение процентной ставки в процентах годовых будет иметь более трех знаков после запятой, производится уменьшение количества знаков после запятой до трех с помощью правил математического округления.</w:t>
            </w:r>
          </w:p>
        </w:tc>
        <w:tc>
          <w:tcPr>
            <w:tcW w:w="1722" w:type="dxa"/>
            <w:vAlign w:val="center"/>
          </w:tcPr>
          <w:p w:rsidR="0052506B" w:rsidRPr="0052506B" w:rsidRDefault="0052506B" w:rsidP="0052506B">
            <w:pPr>
              <w:widowControl/>
              <w:ind w:firstLine="0"/>
              <w:jc w:val="center"/>
              <w:outlineLvl w:val="0"/>
              <w:rPr>
                <w:sz w:val="20"/>
              </w:rPr>
            </w:pPr>
          </w:p>
        </w:tc>
      </w:tr>
      <w:tr w:rsidR="0052506B" w:rsidRPr="0052506B" w:rsidTr="00B12072">
        <w:trPr>
          <w:jc w:val="center"/>
        </w:trPr>
        <w:tc>
          <w:tcPr>
            <w:tcW w:w="616" w:type="dxa"/>
          </w:tcPr>
          <w:p w:rsidR="0052506B" w:rsidRPr="0052506B" w:rsidRDefault="0052506B" w:rsidP="0052506B">
            <w:pPr>
              <w:widowControl/>
              <w:ind w:firstLine="0"/>
              <w:jc w:val="center"/>
              <w:outlineLvl w:val="0"/>
              <w:rPr>
                <w:sz w:val="20"/>
              </w:rPr>
            </w:pPr>
            <w:r w:rsidRPr="0052506B">
              <w:rPr>
                <w:sz w:val="20"/>
              </w:rPr>
              <w:t>4</w:t>
            </w:r>
          </w:p>
        </w:tc>
        <w:tc>
          <w:tcPr>
            <w:tcW w:w="1898" w:type="dxa"/>
          </w:tcPr>
          <w:p w:rsidR="0052506B" w:rsidRPr="0052506B" w:rsidRDefault="0052506B" w:rsidP="0052506B">
            <w:pPr>
              <w:widowControl/>
              <w:ind w:firstLine="0"/>
              <w:jc w:val="left"/>
              <w:outlineLvl w:val="0"/>
              <w:rPr>
                <w:sz w:val="20"/>
              </w:rPr>
            </w:pPr>
            <w:r w:rsidRPr="0052506B">
              <w:rPr>
                <w:sz w:val="20"/>
              </w:rPr>
              <w:t>Цена Договора</w:t>
            </w:r>
          </w:p>
        </w:tc>
        <w:tc>
          <w:tcPr>
            <w:tcW w:w="5943" w:type="dxa"/>
          </w:tcPr>
          <w:p w:rsidR="0052506B" w:rsidRPr="0052506B" w:rsidRDefault="0052506B" w:rsidP="0052506B">
            <w:pPr>
              <w:widowControl/>
              <w:ind w:firstLine="0"/>
              <w:outlineLvl w:val="0"/>
              <w:rPr>
                <w:sz w:val="20"/>
              </w:rPr>
            </w:pPr>
            <w:r w:rsidRPr="0052506B">
              <w:rPr>
                <w:sz w:val="20"/>
              </w:rPr>
              <w:t>Не более 195 000 000 (Сто девяносто пять миллионов) рублей (или не более 1,5% годовых)</w:t>
            </w:r>
          </w:p>
        </w:tc>
        <w:tc>
          <w:tcPr>
            <w:tcW w:w="1722" w:type="dxa"/>
            <w:vAlign w:val="center"/>
          </w:tcPr>
          <w:p w:rsidR="0052506B" w:rsidRPr="0052506B" w:rsidRDefault="0052506B" w:rsidP="0052506B">
            <w:pPr>
              <w:widowControl/>
              <w:ind w:firstLine="0"/>
              <w:jc w:val="center"/>
              <w:outlineLvl w:val="0"/>
              <w:rPr>
                <w:sz w:val="20"/>
              </w:rPr>
            </w:pPr>
            <w:r w:rsidRPr="0052506B">
              <w:rPr>
                <w:sz w:val="20"/>
              </w:rPr>
              <w:t xml:space="preserve"> </w:t>
            </w: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5</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rFonts w:cs="Arial"/>
                <w:sz w:val="20"/>
              </w:rPr>
              <w:t xml:space="preserve">Сумма договора (максимальный лимит обязательств по </w:t>
            </w:r>
            <w:r w:rsidRPr="0052506B">
              <w:rPr>
                <w:sz w:val="20"/>
              </w:rPr>
              <w:t xml:space="preserve">предоставленным </w:t>
            </w:r>
            <w:r w:rsidRPr="0052506B">
              <w:rPr>
                <w:rFonts w:cs="Arial"/>
                <w:sz w:val="20"/>
              </w:rPr>
              <w:t>гарантиям)</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hanging="22"/>
              <w:outlineLvl w:val="0"/>
              <w:rPr>
                <w:rFonts w:cs="Arial"/>
                <w:sz w:val="20"/>
              </w:rPr>
            </w:pPr>
            <w:r w:rsidRPr="0052506B">
              <w:rPr>
                <w:sz w:val="20"/>
              </w:rPr>
              <w:t>1 000 000 000 (Один миллиард</w:t>
            </w:r>
            <w:r w:rsidRPr="0052506B">
              <w:rPr>
                <w:rFonts w:cs="Arial"/>
                <w:sz w:val="20"/>
              </w:rPr>
              <w:t>) рублей</w:t>
            </w:r>
          </w:p>
          <w:p w:rsidR="0052506B" w:rsidRPr="0052506B" w:rsidRDefault="0052506B" w:rsidP="0052506B">
            <w:pPr>
              <w:widowControl/>
              <w:ind w:firstLine="0"/>
              <w:outlineLvl w:val="0"/>
              <w:rPr>
                <w:sz w:val="20"/>
              </w:rPr>
            </w:pP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6</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sz w:val="20"/>
              </w:rPr>
              <w:t xml:space="preserve">Срок договора </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outlineLvl w:val="0"/>
              <w:rPr>
                <w:sz w:val="20"/>
              </w:rPr>
            </w:pPr>
            <w:r w:rsidRPr="0052506B">
              <w:rPr>
                <w:rFonts w:cs="Arial"/>
                <w:sz w:val="20"/>
              </w:rPr>
              <w:t>13 лет</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7</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rFonts w:cs="Arial"/>
                <w:sz w:val="20"/>
              </w:rPr>
              <w:t>Виды гарантий, которые могут быть выданы по договору</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numPr>
                <w:ilvl w:val="0"/>
                <w:numId w:val="57"/>
              </w:numPr>
              <w:tabs>
                <w:tab w:val="left" w:pos="351"/>
              </w:tabs>
              <w:ind w:left="29" w:firstLine="0"/>
              <w:jc w:val="left"/>
              <w:outlineLvl w:val="0"/>
              <w:rPr>
                <w:rFonts w:cs="Arial"/>
                <w:sz w:val="20"/>
              </w:rPr>
            </w:pPr>
            <w:r w:rsidRPr="0052506B">
              <w:rPr>
                <w:rFonts w:cs="Arial"/>
                <w:sz w:val="20"/>
              </w:rPr>
              <w:t xml:space="preserve">Виды гарантий, выдаваемые в рамках договора: </w:t>
            </w:r>
          </w:p>
          <w:p w:rsidR="0052506B" w:rsidRPr="0052506B" w:rsidRDefault="0052506B" w:rsidP="0052506B">
            <w:pPr>
              <w:widowControl/>
              <w:numPr>
                <w:ilvl w:val="0"/>
                <w:numId w:val="58"/>
              </w:numPr>
              <w:tabs>
                <w:tab w:val="left" w:pos="351"/>
              </w:tabs>
              <w:jc w:val="left"/>
              <w:outlineLvl w:val="0"/>
              <w:rPr>
                <w:rFonts w:cs="Arial"/>
                <w:sz w:val="20"/>
              </w:rPr>
            </w:pPr>
            <w:r w:rsidRPr="0052506B">
              <w:rPr>
                <w:rFonts w:cs="Arial"/>
                <w:sz w:val="20"/>
              </w:rPr>
              <w:t>по договорам/контрактам заключаемым/заключенным между</w:t>
            </w:r>
            <w:r w:rsidRPr="0052506B">
              <w:rPr>
                <w:rFonts w:cs="Arial"/>
                <w:sz w:val="20"/>
              </w:rPr>
              <w:br/>
              <w:t>Принципалом и Бенефициаром, в том числе по результатам</w:t>
            </w:r>
            <w:r w:rsidRPr="0052506B">
              <w:rPr>
                <w:rFonts w:cs="Arial"/>
                <w:sz w:val="20"/>
              </w:rPr>
              <w:br/>
              <w:t>проводимых Бенефициарами Закупок;</w:t>
            </w:r>
          </w:p>
          <w:p w:rsidR="0052506B" w:rsidRPr="0052506B" w:rsidRDefault="0052506B" w:rsidP="0052506B">
            <w:pPr>
              <w:widowControl/>
              <w:numPr>
                <w:ilvl w:val="0"/>
                <w:numId w:val="58"/>
              </w:numPr>
              <w:tabs>
                <w:tab w:val="left" w:pos="351"/>
              </w:tabs>
              <w:jc w:val="left"/>
              <w:outlineLvl w:val="0"/>
              <w:rPr>
                <w:rFonts w:cs="Arial"/>
                <w:sz w:val="20"/>
              </w:rPr>
            </w:pPr>
            <w:r w:rsidRPr="0052506B">
              <w:rPr>
                <w:rFonts w:cs="Arial"/>
                <w:sz w:val="20"/>
              </w:rPr>
              <w:t>по обеспечению возврата аванса по договорам/контрактам,</w:t>
            </w:r>
            <w:r w:rsidRPr="0052506B">
              <w:rPr>
                <w:rFonts w:cs="Arial"/>
                <w:sz w:val="20"/>
              </w:rPr>
              <w:br/>
              <w:t>заключаемым/заключенным между Принципалом и Бенефициаром, в том числе по результатам проводимых Бенефициарами Закупок;</w:t>
            </w:r>
          </w:p>
          <w:p w:rsidR="0052506B" w:rsidRPr="0052506B" w:rsidRDefault="0052506B" w:rsidP="0052506B">
            <w:pPr>
              <w:widowControl/>
              <w:numPr>
                <w:ilvl w:val="0"/>
                <w:numId w:val="58"/>
              </w:numPr>
              <w:tabs>
                <w:tab w:val="left" w:pos="351"/>
              </w:tabs>
              <w:jc w:val="left"/>
              <w:outlineLvl w:val="0"/>
              <w:rPr>
                <w:rFonts w:cs="Arial"/>
                <w:sz w:val="20"/>
              </w:rPr>
            </w:pPr>
            <w:r w:rsidRPr="0052506B">
              <w:rPr>
                <w:rFonts w:cs="Arial"/>
                <w:sz w:val="20"/>
              </w:rPr>
              <w:t>по обеспечению гарантийных обязательств по договорам/ контрактам, заключаемым/заключенным между Принципалом и Бенефициаром, в том числе по результатам проводимых Бенефициарами Закупок;</w:t>
            </w:r>
          </w:p>
          <w:p w:rsidR="0052506B" w:rsidRPr="0052506B" w:rsidRDefault="0052506B" w:rsidP="0052506B">
            <w:pPr>
              <w:widowControl/>
              <w:numPr>
                <w:ilvl w:val="0"/>
                <w:numId w:val="58"/>
              </w:numPr>
              <w:tabs>
                <w:tab w:val="left" w:pos="351"/>
              </w:tabs>
              <w:jc w:val="left"/>
              <w:outlineLvl w:val="0"/>
              <w:rPr>
                <w:rFonts w:cs="Arial"/>
                <w:sz w:val="20"/>
              </w:rPr>
            </w:pPr>
            <w:r w:rsidRPr="0052506B">
              <w:rPr>
                <w:rFonts w:cs="Arial"/>
                <w:sz w:val="20"/>
              </w:rPr>
              <w:t>по участию в тендерах/конкурсах/аукционах/запросах предложений,</w:t>
            </w:r>
            <w:r w:rsidRPr="0052506B">
              <w:rPr>
                <w:rFonts w:cs="Arial"/>
                <w:sz w:val="20"/>
              </w:rPr>
              <w:br/>
              <w:t>иных способах закупок, проводимых Бенефициарами;</w:t>
            </w:r>
          </w:p>
          <w:p w:rsidR="0052506B" w:rsidRPr="0052506B" w:rsidRDefault="0052506B" w:rsidP="0052506B">
            <w:pPr>
              <w:widowControl/>
              <w:numPr>
                <w:ilvl w:val="0"/>
                <w:numId w:val="58"/>
              </w:numPr>
              <w:tabs>
                <w:tab w:val="left" w:pos="351"/>
              </w:tabs>
              <w:jc w:val="left"/>
              <w:outlineLvl w:val="0"/>
              <w:rPr>
                <w:rFonts w:cs="Arial"/>
                <w:sz w:val="20"/>
              </w:rPr>
            </w:pPr>
            <w:r w:rsidRPr="0052506B">
              <w:rPr>
                <w:rFonts w:cs="Arial"/>
                <w:sz w:val="20"/>
              </w:rPr>
              <w:lastRenderedPageBreak/>
              <w:t>для целей предоставления Принципалом в суд встречного обеспечения, в случаях, установленных Арбитражным процессуальным кодексом Российской Федерации;</w:t>
            </w:r>
          </w:p>
          <w:p w:rsidR="0052506B" w:rsidRPr="0052506B" w:rsidRDefault="0052506B" w:rsidP="0052506B">
            <w:pPr>
              <w:widowControl/>
              <w:numPr>
                <w:ilvl w:val="0"/>
                <w:numId w:val="58"/>
              </w:numPr>
              <w:tabs>
                <w:tab w:val="left" w:pos="351"/>
              </w:tabs>
              <w:jc w:val="left"/>
              <w:outlineLvl w:val="0"/>
              <w:rPr>
                <w:rFonts w:cs="Arial"/>
                <w:sz w:val="20"/>
              </w:rPr>
            </w:pPr>
            <w:r w:rsidRPr="0052506B">
              <w:rPr>
                <w:rFonts w:cs="Arial"/>
                <w:sz w:val="20"/>
              </w:rPr>
              <w:t>иные виды гарантий по взаимному согласию Сторон.</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outlineLvl w:val="0"/>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8</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rFonts w:cs="Arial"/>
                <w:sz w:val="20"/>
              </w:rPr>
              <w:t>Срок действия каждой гарантии</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outlineLvl w:val="0"/>
              <w:rPr>
                <w:sz w:val="20"/>
              </w:rPr>
            </w:pPr>
            <w:r w:rsidRPr="0052506B">
              <w:rPr>
                <w:rFonts w:cs="Arial"/>
                <w:sz w:val="20"/>
              </w:rPr>
              <w:t>Максимальный срок действия выдаваемых гарантий должен составлять не менее 10 лет</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outlineLvl w:val="0"/>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9</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rFonts w:cs="Arial"/>
                <w:sz w:val="20"/>
              </w:rPr>
              <w:t>Период предоставления гарантий</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outlineLvl w:val="0"/>
              <w:rPr>
                <w:rFonts w:cs="Arial"/>
                <w:sz w:val="20"/>
              </w:rPr>
            </w:pPr>
            <w:r w:rsidRPr="0052506B">
              <w:rPr>
                <w:rFonts w:cs="Arial"/>
                <w:sz w:val="20"/>
              </w:rPr>
              <w:t>В течение всего срока договора</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lang w:val="en-US"/>
              </w:rPr>
            </w:pPr>
            <w:r w:rsidRPr="0052506B">
              <w:rPr>
                <w:sz w:val="20"/>
                <w:lang w:val="en-US"/>
              </w:rPr>
              <w:t>10</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rFonts w:cs="Arial"/>
                <w:sz w:val="20"/>
              </w:rPr>
              <w:t>Обеспечение</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outlineLvl w:val="0"/>
              <w:rPr>
                <w:rFonts w:cs="Arial"/>
                <w:sz w:val="20"/>
              </w:rPr>
            </w:pPr>
            <w:r w:rsidRPr="0052506B">
              <w:rPr>
                <w:rFonts w:cs="Arial"/>
                <w:sz w:val="20"/>
              </w:rPr>
              <w:t>Без обеспечения</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11</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rFonts w:cs="Arial"/>
                <w:sz w:val="20"/>
              </w:rPr>
            </w:pPr>
            <w:r w:rsidRPr="0052506B">
              <w:rPr>
                <w:rFonts w:cs="Arial"/>
                <w:sz w:val="20"/>
              </w:rPr>
              <w:t>Иные условия</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numPr>
                <w:ilvl w:val="0"/>
                <w:numId w:val="57"/>
              </w:numPr>
              <w:tabs>
                <w:tab w:val="left" w:pos="351"/>
              </w:tabs>
              <w:ind w:left="29" w:firstLine="0"/>
              <w:jc w:val="left"/>
              <w:outlineLvl w:val="0"/>
              <w:rPr>
                <w:rFonts w:cs="Arial"/>
                <w:sz w:val="20"/>
              </w:rPr>
            </w:pPr>
            <w:r w:rsidRPr="0052506B">
              <w:rPr>
                <w:rFonts w:cs="Arial"/>
                <w:sz w:val="20"/>
              </w:rPr>
              <w:t>Обязательства Гаранта по гарантии, выданной для предоставления в арбитражные суды, прекращаются, и такая гарантия утрачивает силу в том числе в дату получения Гарантом оригинала гарантии.</w:t>
            </w:r>
          </w:p>
          <w:p w:rsidR="0052506B" w:rsidRPr="0052506B" w:rsidRDefault="0052506B" w:rsidP="0052506B">
            <w:pPr>
              <w:widowControl/>
              <w:numPr>
                <w:ilvl w:val="0"/>
                <w:numId w:val="57"/>
              </w:numPr>
              <w:tabs>
                <w:tab w:val="left" w:pos="351"/>
              </w:tabs>
              <w:ind w:left="29" w:firstLine="0"/>
              <w:jc w:val="left"/>
              <w:outlineLvl w:val="0"/>
              <w:rPr>
                <w:rFonts w:cs="Arial"/>
                <w:sz w:val="20"/>
              </w:rPr>
            </w:pPr>
            <w:r w:rsidRPr="0052506B">
              <w:rPr>
                <w:rFonts w:cs="Arial"/>
                <w:sz w:val="20"/>
              </w:rPr>
              <w:t>Наличие обязательства Гаранта по выдаче гарантий при выполнении Принципалом условий по договору;</w:t>
            </w:r>
          </w:p>
          <w:p w:rsidR="0052506B" w:rsidRPr="0052506B" w:rsidRDefault="0052506B" w:rsidP="0052506B">
            <w:pPr>
              <w:widowControl/>
              <w:numPr>
                <w:ilvl w:val="0"/>
                <w:numId w:val="57"/>
              </w:numPr>
              <w:tabs>
                <w:tab w:val="left" w:pos="351"/>
              </w:tabs>
              <w:ind w:left="29" w:firstLine="0"/>
              <w:jc w:val="left"/>
              <w:outlineLvl w:val="0"/>
              <w:rPr>
                <w:rFonts w:cs="Arial"/>
                <w:sz w:val="20"/>
              </w:rPr>
            </w:pPr>
            <w:r w:rsidRPr="0052506B">
              <w:rPr>
                <w:rFonts w:cs="Arial"/>
                <w:sz w:val="20"/>
              </w:rPr>
              <w:t>Отсутствие обязательства по поддержанию оборотов по поступлению выручки на расчетные счета ПАО «Россети Центр и Приволжье», открытые у Гаранта.</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lang w:val="en-US"/>
              </w:rPr>
            </w:pPr>
            <w:r w:rsidRPr="0052506B">
              <w:rPr>
                <w:sz w:val="20"/>
              </w:rPr>
              <w:t>1</w:t>
            </w:r>
            <w:r w:rsidRPr="0052506B">
              <w:rPr>
                <w:sz w:val="20"/>
                <w:lang w:val="en-US"/>
              </w:rPr>
              <w:t>2</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rFonts w:cs="Arial"/>
                <w:sz w:val="20"/>
              </w:rPr>
              <w:t>Порядок уплаты вознаграждения</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outlineLvl w:val="0"/>
              <w:rPr>
                <w:rFonts w:cs="Arial"/>
                <w:sz w:val="20"/>
              </w:rPr>
            </w:pPr>
            <w:r w:rsidRPr="0052506B">
              <w:rPr>
                <w:rFonts w:cs="Arial"/>
                <w:sz w:val="20"/>
              </w:rPr>
              <w:t>Ежемесячно</w:t>
            </w:r>
            <w:r w:rsidRPr="0052506B">
              <w:rPr>
                <w:rFonts w:cs="Arial"/>
                <w:color w:val="000000"/>
                <w:sz w:val="28"/>
              </w:rPr>
              <w:t xml:space="preserve"> </w:t>
            </w:r>
            <w:r w:rsidRPr="0052506B">
              <w:rPr>
                <w:rFonts w:cs="Arial"/>
                <w:sz w:val="20"/>
              </w:rPr>
              <w:t>не позднее 10 (Десяти) рабочих дней с начала месяца, следующего за оплачиваемым месяцем</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lang w:val="en-US"/>
              </w:rPr>
            </w:pPr>
            <w:r w:rsidRPr="0052506B">
              <w:rPr>
                <w:sz w:val="20"/>
              </w:rPr>
              <w:t>1</w:t>
            </w:r>
            <w:r w:rsidRPr="0052506B">
              <w:rPr>
                <w:sz w:val="20"/>
                <w:lang w:val="en-US"/>
              </w:rPr>
              <w:t>3</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rFonts w:cs="Arial"/>
                <w:sz w:val="20"/>
              </w:rPr>
              <w:t>Условия открытия расчетного счета (при соответствии Банка требованиям Федерального закона от 21.07.2014 №213-ФЗ)</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tabs>
                <w:tab w:val="left" w:pos="351"/>
              </w:tabs>
              <w:ind w:left="29" w:firstLine="0"/>
              <w:outlineLvl w:val="0"/>
              <w:rPr>
                <w:rFonts w:cs="Arial"/>
                <w:sz w:val="20"/>
              </w:rPr>
            </w:pPr>
            <w:r w:rsidRPr="0052506B">
              <w:rPr>
                <w:rFonts w:cs="Arial"/>
                <w:sz w:val="20"/>
              </w:rPr>
              <w:t>В случае необходимости открытия Принципалу расчетного счета проект договора на обслуживание расчетного счета согласовывается между Гарантом и ПАО «Россети Центр и Приволжье» и должен включать в себя следующие основные условия:</w:t>
            </w:r>
          </w:p>
          <w:p w:rsidR="0052506B" w:rsidRPr="0052506B" w:rsidRDefault="0052506B" w:rsidP="0052506B">
            <w:pPr>
              <w:widowControl/>
              <w:tabs>
                <w:tab w:val="left" w:pos="351"/>
              </w:tabs>
              <w:ind w:left="29" w:firstLine="0"/>
              <w:outlineLvl w:val="0"/>
              <w:rPr>
                <w:rFonts w:cs="Arial"/>
                <w:sz w:val="20"/>
              </w:rPr>
            </w:pPr>
            <w:r w:rsidRPr="0052506B">
              <w:rPr>
                <w:rFonts w:cs="Arial"/>
                <w:sz w:val="20"/>
              </w:rPr>
              <w:t>1) расчетно-кассовое обслуживание (в т.ч., но не ограничиваясь: за открытие и ведение счета, за отправку/прием платежей, за любые справки и аудиторские запросы) – бесплатно;</w:t>
            </w:r>
          </w:p>
          <w:p w:rsidR="0052506B" w:rsidRPr="0052506B" w:rsidRDefault="0052506B" w:rsidP="0052506B">
            <w:pPr>
              <w:widowControl/>
              <w:tabs>
                <w:tab w:val="left" w:pos="351"/>
              </w:tabs>
              <w:ind w:left="29" w:firstLine="0"/>
              <w:outlineLvl w:val="0"/>
              <w:rPr>
                <w:rFonts w:cs="Arial"/>
                <w:sz w:val="20"/>
              </w:rPr>
            </w:pPr>
            <w:r w:rsidRPr="0052506B">
              <w:rPr>
                <w:rFonts w:cs="Arial"/>
                <w:sz w:val="20"/>
              </w:rPr>
              <w:t>2) ежемесячное обслуживание системы дистанционного обслуживания расчетного счета «Клиент-Банк» (в т.ч., но не ограничиваясь: за ключи любых форматов, за установку/облуживание системы ДБО) – бесплатно;</w:t>
            </w:r>
          </w:p>
          <w:p w:rsidR="0052506B" w:rsidRPr="0052506B" w:rsidRDefault="0052506B" w:rsidP="0052506B">
            <w:pPr>
              <w:widowControl/>
              <w:tabs>
                <w:tab w:val="left" w:pos="351"/>
              </w:tabs>
              <w:ind w:left="29" w:firstLine="0"/>
              <w:outlineLvl w:val="0"/>
              <w:rPr>
                <w:rFonts w:cs="Arial"/>
                <w:sz w:val="20"/>
              </w:rPr>
            </w:pPr>
            <w:r w:rsidRPr="0052506B">
              <w:rPr>
                <w:rFonts w:cs="Arial"/>
                <w:sz w:val="20"/>
              </w:rPr>
              <w:t>3) ежемесячное начисление процентов на остатки денежных средств по расчетному счету - 0,5 от Ключевой ставки ЦБ РФ;</w:t>
            </w:r>
          </w:p>
          <w:p w:rsidR="0052506B" w:rsidRPr="0052506B" w:rsidRDefault="0052506B" w:rsidP="0052506B">
            <w:pPr>
              <w:widowControl/>
              <w:tabs>
                <w:tab w:val="left" w:pos="351"/>
              </w:tabs>
              <w:ind w:left="29" w:firstLine="0"/>
              <w:outlineLvl w:val="0"/>
              <w:rPr>
                <w:rFonts w:cs="Arial"/>
                <w:sz w:val="20"/>
              </w:rPr>
            </w:pPr>
            <w:r w:rsidRPr="0052506B">
              <w:rPr>
                <w:rFonts w:cs="Arial"/>
                <w:sz w:val="20"/>
              </w:rPr>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52506B" w:rsidRPr="0052506B" w:rsidRDefault="0052506B" w:rsidP="0052506B">
            <w:pPr>
              <w:widowControl/>
              <w:ind w:firstLine="0"/>
              <w:outlineLvl w:val="0"/>
              <w:rPr>
                <w:rFonts w:cs="Arial"/>
                <w:szCs w:val="24"/>
              </w:rPr>
            </w:pPr>
            <w:r w:rsidRPr="0052506B">
              <w:rPr>
                <w:rFonts w:cs="Arial"/>
                <w:sz w:val="20"/>
              </w:rPr>
              <w:t>5) Гарант имеет право запросить у Принципала иные документы, необходимые для открытия расчетного счета Принципалу. Принципал имеет право предоставить отказ в предоставлении дополнительных документов.</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outlineLvl w:val="0"/>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14</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rFonts w:cs="Arial"/>
                <w:sz w:val="20"/>
              </w:rPr>
            </w:pPr>
            <w:r w:rsidRPr="0052506B">
              <w:rPr>
                <w:rFonts w:cs="Arial"/>
                <w:sz w:val="20"/>
              </w:rPr>
              <w:t>Требование о минимальном размере вознаграждения Гаранта по одной выданной гарантии</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tabs>
                <w:tab w:val="left" w:pos="351"/>
              </w:tabs>
              <w:ind w:left="29" w:firstLine="0"/>
              <w:outlineLvl w:val="0"/>
              <w:rPr>
                <w:rFonts w:cs="Arial"/>
                <w:sz w:val="20"/>
              </w:rPr>
            </w:pPr>
            <w:r w:rsidRPr="0052506B">
              <w:rPr>
                <w:rFonts w:cs="Arial"/>
                <w:sz w:val="20"/>
              </w:rPr>
              <w:t>Отсутствует</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outlineLvl w:val="0"/>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15</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rFonts w:cs="Arial"/>
                <w:sz w:val="20"/>
              </w:rPr>
            </w:pPr>
            <w:r w:rsidRPr="0052506B">
              <w:rPr>
                <w:rFonts w:cs="Arial"/>
                <w:sz w:val="20"/>
              </w:rPr>
              <w:t>Условия оплаты услуг (форма, сроки, порядок)</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tabs>
                <w:tab w:val="left" w:pos="351"/>
              </w:tabs>
              <w:ind w:left="29" w:firstLine="0"/>
              <w:outlineLvl w:val="0"/>
              <w:rPr>
                <w:rFonts w:cs="Arial"/>
                <w:sz w:val="20"/>
              </w:rPr>
            </w:pPr>
            <w:r w:rsidRPr="0052506B">
              <w:rPr>
                <w:rFonts w:cs="Arial"/>
                <w:sz w:val="20"/>
              </w:rPr>
              <w:t>Оплата вознаграждения Гаранта осуществляется в сумме начисленных процентов на сумму каждой выданной гарантии за каждый день исходя из фактического числа дней действия гарантии и действительного числа дней в году. Оплата за фактически предоставленные услуги осуществляется ежемесячно не позднее 10 (Десяти) рабочих дней с начала месяца, следующего за оплачиваемым месяцем.</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outlineLvl w:val="0"/>
              <w:rPr>
                <w:sz w:val="20"/>
              </w:rPr>
            </w:pPr>
          </w:p>
        </w:tc>
      </w:tr>
      <w:tr w:rsidR="0052506B" w:rsidRPr="0052506B" w:rsidTr="00B12072">
        <w:trPr>
          <w:jc w:val="center"/>
        </w:trPr>
        <w:tc>
          <w:tcPr>
            <w:tcW w:w="616"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center"/>
              <w:outlineLvl w:val="0"/>
              <w:rPr>
                <w:sz w:val="20"/>
              </w:rPr>
            </w:pPr>
            <w:r w:rsidRPr="0052506B">
              <w:rPr>
                <w:sz w:val="20"/>
              </w:rPr>
              <w:t>16</w:t>
            </w:r>
          </w:p>
        </w:tc>
        <w:tc>
          <w:tcPr>
            <w:tcW w:w="1898"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jc w:val="left"/>
              <w:outlineLvl w:val="0"/>
              <w:rPr>
                <w:sz w:val="20"/>
              </w:rPr>
            </w:pPr>
            <w:r w:rsidRPr="0052506B">
              <w:rPr>
                <w:sz w:val="20"/>
              </w:rPr>
              <w:t>Требования к участнику</w:t>
            </w:r>
          </w:p>
        </w:tc>
        <w:tc>
          <w:tcPr>
            <w:tcW w:w="5943" w:type="dxa"/>
            <w:tcBorders>
              <w:top w:val="single" w:sz="4" w:space="0" w:color="000000"/>
              <w:left w:val="single" w:sz="4" w:space="0" w:color="000000"/>
              <w:bottom w:val="single" w:sz="4" w:space="0" w:color="000000"/>
              <w:right w:val="single" w:sz="4" w:space="0" w:color="000000"/>
            </w:tcBorders>
          </w:tcPr>
          <w:p w:rsidR="0052506B" w:rsidRPr="0052506B" w:rsidRDefault="0052506B" w:rsidP="0052506B">
            <w:pPr>
              <w:widowControl/>
              <w:ind w:firstLine="0"/>
              <w:outlineLvl w:val="0"/>
              <w:rPr>
                <w:sz w:val="20"/>
                <w:lang w:eastAsia="en-US"/>
              </w:rPr>
            </w:pPr>
            <w:r w:rsidRPr="0052506B">
              <w:rPr>
                <w:sz w:val="20"/>
                <w:lang w:eastAsia="en-US"/>
              </w:rPr>
              <w:t xml:space="preserve">Для целей предоставления всех видов гарантий, в том числе по договорам/контрактам заключаемым / заключенным между Принципалом и Бенефициаром, по результатам проводимых Бенефициарами  Закупок в соответствии с положениями Федерального закона от 05.04.2012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видами юридических лиц», по участию в тендерах/конкурсах/аукционах/запросах предложений, иных способах закупок, проводимых Бенефициарами в соответствии с </w:t>
            </w:r>
            <w:r w:rsidRPr="0052506B">
              <w:rPr>
                <w:sz w:val="20"/>
                <w:lang w:eastAsia="en-US"/>
              </w:rPr>
              <w:lastRenderedPageBreak/>
              <w:t xml:space="preserve">положениями Федерального закона от 05.04.2012 № 44-ФЗ "О контрактной системе в сфере закупок Бенефициарами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видами юридических лиц»: </w:t>
            </w:r>
          </w:p>
          <w:p w:rsidR="0052506B" w:rsidRPr="0052506B" w:rsidRDefault="0052506B" w:rsidP="0052506B">
            <w:pPr>
              <w:widowControl/>
              <w:ind w:firstLine="0"/>
              <w:outlineLvl w:val="0"/>
              <w:rPr>
                <w:sz w:val="20"/>
                <w:lang w:eastAsia="en-US"/>
              </w:rPr>
            </w:pPr>
            <w:r w:rsidRPr="0052506B">
              <w:rPr>
                <w:sz w:val="20"/>
                <w:lang w:eastAsia="en-US"/>
              </w:rPr>
              <w:t>1) Наличие действующей лицензии на осуществление банковских операций, выданной Банком России;</w:t>
            </w:r>
          </w:p>
          <w:p w:rsidR="0052506B" w:rsidRPr="0052506B" w:rsidRDefault="0052506B" w:rsidP="0052506B">
            <w:pPr>
              <w:widowControl/>
              <w:ind w:firstLine="0"/>
              <w:outlineLvl w:val="0"/>
              <w:rPr>
                <w:sz w:val="20"/>
                <w:lang w:eastAsia="en-US"/>
              </w:rPr>
            </w:pPr>
            <w:r w:rsidRPr="0052506B">
              <w:rPr>
                <w:sz w:val="20"/>
                <w:lang w:eastAsia="en-US"/>
              </w:rPr>
              <w:t>2) Гарант должен:</w:t>
            </w:r>
          </w:p>
          <w:p w:rsidR="0052506B" w:rsidRPr="0052506B" w:rsidRDefault="0052506B" w:rsidP="0052506B">
            <w:pPr>
              <w:widowControl/>
              <w:ind w:firstLine="0"/>
              <w:outlineLvl w:val="0"/>
              <w:rPr>
                <w:sz w:val="20"/>
                <w:lang w:eastAsia="en-US"/>
              </w:rPr>
            </w:pPr>
            <w:r w:rsidRPr="0052506B">
              <w:rPr>
                <w:sz w:val="20"/>
                <w:lang w:eastAsia="en-US"/>
              </w:rPr>
              <w:t>- соответствовать требованиям подпункта 1.2. пункта 1.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размещенным на странице в сети интернет https://minfin.gov.ru/ru/perfomance/contracts/list_banks/;</w:t>
            </w:r>
          </w:p>
          <w:p w:rsidR="0052506B" w:rsidRPr="0052506B" w:rsidRDefault="0052506B" w:rsidP="0052506B">
            <w:pPr>
              <w:widowControl/>
              <w:ind w:firstLine="0"/>
              <w:outlineLvl w:val="0"/>
              <w:rPr>
                <w:sz w:val="20"/>
                <w:lang w:eastAsia="en-US"/>
              </w:rPr>
            </w:pPr>
            <w:r w:rsidRPr="0052506B">
              <w:rPr>
                <w:sz w:val="20"/>
                <w:lang w:eastAsia="en-US"/>
              </w:rPr>
              <w:t>- быть включен в перечень кредитных организаций, соответствующих требованиям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 размещенным на странице в сети интернет https://minfin.gov.ru/ru/perfomance/contracts/list_banks/;</w:t>
            </w:r>
          </w:p>
          <w:p w:rsidR="0052506B" w:rsidRPr="0052506B" w:rsidRDefault="0052506B" w:rsidP="0052506B">
            <w:pPr>
              <w:widowControl/>
              <w:ind w:firstLine="0"/>
              <w:outlineLvl w:val="0"/>
              <w:rPr>
                <w:sz w:val="20"/>
              </w:rPr>
            </w:pPr>
            <w:r w:rsidRPr="0052506B">
              <w:rPr>
                <w:sz w:val="20"/>
                <w:lang w:eastAsia="en-US"/>
              </w:rPr>
              <w:t xml:space="preserve">- входить в перечень банков, отвечающих требованиям для принятия банковских гарантий в целях налогообложения (в соответствии со статьей 74.1 Налогового кодекса), размещенный на странице в сети интернет https://minfin.gov.ru/ru/perfomance/tax_relations/policy/bankwarranty. </w:t>
            </w:r>
          </w:p>
        </w:tc>
        <w:tc>
          <w:tcPr>
            <w:tcW w:w="1722" w:type="dxa"/>
            <w:tcBorders>
              <w:top w:val="single" w:sz="4" w:space="0" w:color="000000"/>
              <w:left w:val="single" w:sz="4" w:space="0" w:color="000000"/>
              <w:bottom w:val="single" w:sz="4" w:space="0" w:color="000000"/>
              <w:right w:val="single" w:sz="4" w:space="0" w:color="000000"/>
            </w:tcBorders>
            <w:vAlign w:val="center"/>
          </w:tcPr>
          <w:p w:rsidR="0052506B" w:rsidRPr="0052506B" w:rsidRDefault="0052506B" w:rsidP="0052506B">
            <w:pPr>
              <w:widowControl/>
              <w:ind w:firstLine="0"/>
              <w:jc w:val="center"/>
              <w:outlineLvl w:val="0"/>
              <w:rPr>
                <w:sz w:val="20"/>
              </w:rPr>
            </w:pPr>
          </w:p>
        </w:tc>
      </w:tr>
    </w:tbl>
    <w:p w:rsidR="001C10C0" w:rsidRPr="005A666F" w:rsidRDefault="001C10C0" w:rsidP="006C4878">
      <w:pPr>
        <w:ind w:firstLine="403"/>
        <w:rPr>
          <w:i/>
          <w:color w:val="000000"/>
        </w:rPr>
      </w:pPr>
    </w:p>
    <w:p w:rsidR="001C10C0" w:rsidRPr="005A666F" w:rsidRDefault="001C10C0" w:rsidP="001C10C0">
      <w:pPr>
        <w:spacing w:before="100" w:beforeAutospacing="1"/>
        <w:rPr>
          <w:vertAlign w:val="superscript"/>
        </w:rPr>
      </w:pPr>
      <w:r w:rsidRPr="005A666F">
        <w:t>____________________________________</w:t>
      </w:r>
      <w:r w:rsidRPr="005A666F">
        <w:rPr>
          <w:vertAlign w:val="superscript"/>
        </w:rPr>
        <w:t>(подпись, М.П.)</w:t>
      </w:r>
    </w:p>
    <w:p w:rsidR="001C10C0" w:rsidRPr="005A666F" w:rsidRDefault="001C10C0" w:rsidP="001C10C0"/>
    <w:p w:rsidR="001C10C0" w:rsidRPr="005A666F" w:rsidRDefault="001C10C0" w:rsidP="001C10C0">
      <w:pPr>
        <w:rPr>
          <w:vertAlign w:val="superscript"/>
        </w:rPr>
      </w:pPr>
      <w:r w:rsidRPr="005A666F">
        <w:t>____________________________________</w:t>
      </w:r>
      <w:r w:rsidRPr="005A666F">
        <w:rPr>
          <w:vertAlign w:val="superscript"/>
        </w:rPr>
        <w:t>(фамилия, имя, отчество подписавшего, должность)</w:t>
      </w:r>
    </w:p>
    <w:p w:rsidR="001F236E" w:rsidRPr="005A666F" w:rsidRDefault="001F236E" w:rsidP="001F236E">
      <w:pPr>
        <w:keepNext/>
        <w:tabs>
          <w:tab w:val="left" w:pos="567"/>
          <w:tab w:val="left" w:pos="1985"/>
        </w:tabs>
        <w:ind w:right="34" w:firstLine="0"/>
        <w:rPr>
          <w:b/>
          <w:bCs/>
          <w:color w:val="000000"/>
          <w:szCs w:val="24"/>
        </w:rPr>
      </w:pPr>
    </w:p>
    <w:p w:rsidR="00FB3096" w:rsidRPr="005A666F" w:rsidRDefault="00FB3096" w:rsidP="00FB3096">
      <w:pPr>
        <w:pBdr>
          <w:bottom w:val="single" w:sz="4" w:space="1" w:color="auto"/>
        </w:pBdr>
        <w:shd w:val="clear" w:color="auto" w:fill="E0E0E0"/>
        <w:tabs>
          <w:tab w:val="left" w:pos="567"/>
          <w:tab w:val="left" w:pos="1985"/>
        </w:tabs>
        <w:ind w:right="34" w:firstLine="0"/>
        <w:jc w:val="center"/>
        <w:rPr>
          <w:b/>
          <w:spacing w:val="36"/>
          <w:szCs w:val="24"/>
        </w:rPr>
      </w:pPr>
      <w:r w:rsidRPr="005A666F">
        <w:rPr>
          <w:b/>
          <w:spacing w:val="36"/>
          <w:szCs w:val="24"/>
        </w:rPr>
        <w:t>конец формы</w:t>
      </w:r>
    </w:p>
    <w:p w:rsidR="00FB3096" w:rsidRPr="005A666F" w:rsidRDefault="00FB3096" w:rsidP="00FB3096">
      <w:pPr>
        <w:tabs>
          <w:tab w:val="left" w:pos="567"/>
          <w:tab w:val="left" w:pos="1985"/>
        </w:tabs>
        <w:ind w:right="34" w:firstLine="0"/>
        <w:rPr>
          <w:szCs w:val="24"/>
        </w:rPr>
      </w:pPr>
      <w:r w:rsidRPr="005A666F">
        <w:rPr>
          <w:szCs w:val="24"/>
        </w:rPr>
        <w:br w:type="page"/>
      </w:r>
    </w:p>
    <w:p w:rsidR="00FB3096" w:rsidRPr="005A666F" w:rsidRDefault="00FB3096" w:rsidP="004151EE">
      <w:pPr>
        <w:pStyle w:val="3"/>
        <w:numPr>
          <w:ilvl w:val="2"/>
          <w:numId w:val="36"/>
        </w:numPr>
        <w:tabs>
          <w:tab w:val="left" w:pos="567"/>
          <w:tab w:val="left" w:pos="1985"/>
        </w:tabs>
        <w:ind w:left="0" w:right="34" w:firstLine="0"/>
        <w:rPr>
          <w:sz w:val="24"/>
          <w:szCs w:val="24"/>
        </w:rPr>
      </w:pPr>
      <w:bookmarkStart w:id="167" w:name="_Toc176765537"/>
      <w:bookmarkStart w:id="168" w:name="_Toc198979986"/>
      <w:bookmarkStart w:id="169" w:name="_Toc217466321"/>
      <w:bookmarkStart w:id="170" w:name="_Toc217702859"/>
      <w:bookmarkStart w:id="171" w:name="_Toc233601977"/>
      <w:bookmarkStart w:id="172" w:name="_Toc263343463"/>
      <w:bookmarkStart w:id="173" w:name="_Toc439170680"/>
      <w:bookmarkStart w:id="174" w:name="_Toc439172782"/>
      <w:bookmarkStart w:id="175" w:name="_Toc439173226"/>
      <w:bookmarkStart w:id="176" w:name="_Toc439238222"/>
      <w:bookmarkStart w:id="177" w:name="_Toc439252770"/>
      <w:bookmarkStart w:id="178" w:name="_Toc439323744"/>
      <w:bookmarkStart w:id="179" w:name="_Toc440361378"/>
      <w:bookmarkStart w:id="180" w:name="_Toc440376133"/>
      <w:bookmarkStart w:id="181" w:name="_Toc440376260"/>
      <w:bookmarkStart w:id="182" w:name="_Toc440382518"/>
      <w:bookmarkStart w:id="183" w:name="_Toc440447188"/>
      <w:bookmarkStart w:id="184" w:name="_Toc440632349"/>
      <w:bookmarkStart w:id="185" w:name="_Toc440875121"/>
      <w:bookmarkStart w:id="186" w:name="_Toc441131108"/>
      <w:bookmarkStart w:id="187" w:name="_Toc441485105"/>
      <w:bookmarkStart w:id="188" w:name="_Toc441572082"/>
      <w:bookmarkStart w:id="189" w:name="_Toc441575174"/>
      <w:bookmarkStart w:id="190" w:name="_Toc442195846"/>
      <w:bookmarkStart w:id="191" w:name="_Toc442251888"/>
      <w:bookmarkStart w:id="192" w:name="_Toc442258837"/>
      <w:bookmarkStart w:id="193" w:name="_Toc442259077"/>
      <w:bookmarkStart w:id="194" w:name="_Toc442265388"/>
      <w:bookmarkStart w:id="195" w:name="_Toc447292625"/>
      <w:bookmarkStart w:id="196" w:name="_Toc461809071"/>
      <w:bookmarkStart w:id="197" w:name="_Toc463514490"/>
      <w:bookmarkStart w:id="198" w:name="_Toc466908610"/>
      <w:bookmarkStart w:id="199" w:name="_Toc468196549"/>
      <w:bookmarkStart w:id="200" w:name="_Toc468446630"/>
      <w:bookmarkStart w:id="201" w:name="_Toc468446824"/>
      <w:bookmarkStart w:id="202" w:name="_Toc469479680"/>
      <w:bookmarkStart w:id="203" w:name="_Toc471986630"/>
      <w:bookmarkStart w:id="204" w:name="_Toc498509264"/>
      <w:bookmarkStart w:id="205" w:name="_Toc524939620"/>
      <w:bookmarkStart w:id="206" w:name="_Toc535853806"/>
      <w:bookmarkStart w:id="207" w:name="_Toc536020437"/>
      <w:bookmarkStart w:id="208" w:name="_Toc167440615"/>
      <w:r w:rsidRPr="005A666F">
        <w:rPr>
          <w:sz w:val="24"/>
          <w:szCs w:val="24"/>
        </w:rPr>
        <w:lastRenderedPageBreak/>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E2FCF" w:rsidRPr="005A666F" w:rsidRDefault="001C10C0" w:rsidP="001C10C0">
      <w:pPr>
        <w:pStyle w:val="aff"/>
        <w:numPr>
          <w:ilvl w:val="3"/>
          <w:numId w:val="36"/>
        </w:numPr>
        <w:tabs>
          <w:tab w:val="left" w:pos="567"/>
          <w:tab w:val="left" w:pos="1985"/>
        </w:tabs>
        <w:spacing w:before="100" w:beforeAutospacing="1" w:line="240" w:lineRule="auto"/>
        <w:ind w:left="0" w:right="34" w:firstLine="1134"/>
        <w:rPr>
          <w:sz w:val="24"/>
          <w:szCs w:val="24"/>
          <w:lang w:val="ru-RU"/>
        </w:rPr>
      </w:pPr>
      <w:r w:rsidRPr="005A666F">
        <w:rPr>
          <w:sz w:val="24"/>
          <w:szCs w:val="24"/>
        </w:rPr>
        <w:t xml:space="preserve">Участник приводит номер и дату </w:t>
      </w:r>
      <w:r w:rsidRPr="005A666F">
        <w:rPr>
          <w:sz w:val="24"/>
          <w:szCs w:val="24"/>
          <w:lang w:val="ru-RU"/>
        </w:rPr>
        <w:t xml:space="preserve">Письма об участии в Аукционе </w:t>
      </w:r>
      <w:r w:rsidRPr="005A666F">
        <w:rPr>
          <w:sz w:val="24"/>
          <w:szCs w:val="24"/>
        </w:rPr>
        <w:t xml:space="preserve">приложением к которому является данное </w:t>
      </w:r>
      <w:r w:rsidRPr="005A666F">
        <w:rPr>
          <w:sz w:val="24"/>
          <w:szCs w:val="24"/>
          <w:lang w:val="ru-RU"/>
        </w:rPr>
        <w:t xml:space="preserve">Технико-коммерческое </w:t>
      </w:r>
      <w:r w:rsidRPr="005A666F">
        <w:rPr>
          <w:sz w:val="24"/>
          <w:szCs w:val="24"/>
        </w:rPr>
        <w:t>предложение.</w:t>
      </w:r>
    </w:p>
    <w:p w:rsidR="001C10C0" w:rsidRPr="005A666F" w:rsidRDefault="001C10C0" w:rsidP="001C10C0">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Участник указывает свое фирменное наименование (в т.ч. организационно-правовую форму) и свой адрес.</w:t>
      </w:r>
    </w:p>
    <w:p w:rsidR="001C10C0" w:rsidRPr="005A666F" w:rsidRDefault="001C10C0" w:rsidP="001C10C0">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Каждая из строк таблицы заполняется по всем позициям, пустые строки оставлять не следует. В случае отсутствия каких-либо данных или неприменимости вопроса к Участнику в соответствующих строках таблиц следует указать слова «нет данных» или «неприменимо» соответственно.</w:t>
      </w:r>
    </w:p>
    <w:p w:rsidR="001C10C0" w:rsidRPr="005A666F" w:rsidRDefault="001C10C0" w:rsidP="001C10C0">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В колонке «Предложение Участника» указывается конкретное описание соответствующих качественных характеристик предлагаемых услуг, значения технических, коммерческих  и иных показателей качества услуг.</w:t>
      </w:r>
    </w:p>
    <w:p w:rsidR="00FB3096" w:rsidRDefault="001C10C0" w:rsidP="001C10C0">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Технико-коммерческое предложение должно быть подготовлено отдельно по каждому из лотов с указанием номера и названия лота.</w:t>
      </w:r>
    </w:p>
    <w:p w:rsidR="00B97F5E" w:rsidRPr="005A666F" w:rsidRDefault="00B97F5E" w:rsidP="001C10C0">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 xml:space="preserve">Технико-коммерческое предложение </w:t>
      </w:r>
      <w:r w:rsidRPr="00F50E21">
        <w:rPr>
          <w:sz w:val="24"/>
          <w:lang w:val="ru-RU"/>
        </w:rPr>
        <w:t>будет служить основой для подготовки приложения к Договору(ам)</w:t>
      </w:r>
    </w:p>
    <w:p w:rsidR="00394668" w:rsidRPr="005A666F" w:rsidRDefault="00394668" w:rsidP="00394668">
      <w:pPr>
        <w:pStyle w:val="aff"/>
        <w:tabs>
          <w:tab w:val="clear" w:pos="360"/>
          <w:tab w:val="left" w:pos="567"/>
          <w:tab w:val="left" w:pos="1985"/>
        </w:tabs>
        <w:spacing w:before="100" w:beforeAutospacing="1" w:line="240" w:lineRule="auto"/>
        <w:ind w:right="34"/>
        <w:rPr>
          <w:sz w:val="24"/>
          <w:szCs w:val="24"/>
          <w:lang w:val="ru-RU"/>
        </w:rPr>
      </w:pPr>
    </w:p>
    <w:p w:rsidR="00394668" w:rsidRPr="005A666F" w:rsidRDefault="00394668" w:rsidP="00394668">
      <w:pPr>
        <w:pStyle w:val="aff"/>
        <w:tabs>
          <w:tab w:val="clear" w:pos="360"/>
          <w:tab w:val="left" w:pos="567"/>
          <w:tab w:val="left" w:pos="1985"/>
        </w:tabs>
        <w:spacing w:before="100" w:beforeAutospacing="1" w:line="240" w:lineRule="auto"/>
        <w:ind w:right="34"/>
        <w:rPr>
          <w:sz w:val="24"/>
          <w:szCs w:val="24"/>
          <w:lang w:val="ru-RU"/>
        </w:rPr>
      </w:pPr>
    </w:p>
    <w:p w:rsidR="00FB3096" w:rsidRPr="005A666F" w:rsidRDefault="00FB3096" w:rsidP="00FB3096">
      <w:pPr>
        <w:pStyle w:val="aff"/>
        <w:tabs>
          <w:tab w:val="clear" w:pos="360"/>
          <w:tab w:val="left" w:pos="567"/>
          <w:tab w:val="left" w:pos="1985"/>
        </w:tabs>
        <w:spacing w:before="100" w:beforeAutospacing="1" w:line="240" w:lineRule="auto"/>
        <w:ind w:right="34" w:firstLine="0"/>
        <w:rPr>
          <w:sz w:val="24"/>
          <w:szCs w:val="24"/>
        </w:rPr>
      </w:pPr>
    </w:p>
    <w:p w:rsidR="00FB3096" w:rsidRPr="005A666F" w:rsidRDefault="00FB3096" w:rsidP="004151EE">
      <w:pPr>
        <w:pStyle w:val="2"/>
        <w:keepNext/>
        <w:pageBreakBefore/>
        <w:numPr>
          <w:ilvl w:val="0"/>
          <w:numId w:val="36"/>
        </w:numPr>
        <w:tabs>
          <w:tab w:val="left" w:pos="567"/>
          <w:tab w:val="left" w:pos="1985"/>
        </w:tabs>
        <w:suppressAutoHyphens/>
        <w:spacing w:before="100" w:beforeAutospacing="1" w:after="100" w:afterAutospacing="1" w:line="240" w:lineRule="auto"/>
        <w:ind w:right="34"/>
        <w:jc w:val="left"/>
        <w:sectPr w:rsidR="00FB3096" w:rsidRPr="005A666F" w:rsidSect="001C10C0">
          <w:footerReference w:type="even" r:id="rId10"/>
          <w:pgSz w:w="11906" w:h="16838" w:code="9"/>
          <w:pgMar w:top="680" w:right="567" w:bottom="539" w:left="1134" w:header="680" w:footer="278" w:gutter="0"/>
          <w:cols w:space="708"/>
          <w:titlePg/>
          <w:docGrid w:linePitch="360"/>
        </w:sectPr>
      </w:pPr>
    </w:p>
    <w:p w:rsidR="0093790D" w:rsidRPr="00AB5E8F" w:rsidRDefault="0093790D" w:rsidP="0093790D">
      <w:pPr>
        <w:pStyle w:val="2"/>
        <w:keepNext/>
        <w:pageBreakBefore/>
        <w:numPr>
          <w:ilvl w:val="1"/>
          <w:numId w:val="36"/>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209" w:name="_Toc58424147"/>
      <w:bookmarkStart w:id="210" w:name="_Toc167440616"/>
      <w:bookmarkStart w:id="211" w:name="_Ref55335823"/>
      <w:bookmarkStart w:id="212" w:name="_Ref55336359"/>
      <w:bookmarkStart w:id="213" w:name="_Toc57314675"/>
      <w:bookmarkStart w:id="214" w:name="_Toc69728989"/>
      <w:bookmarkStart w:id="215" w:name="_Toc98253939"/>
      <w:bookmarkStart w:id="216" w:name="_Toc165173865"/>
      <w:bookmarkStart w:id="217" w:name="_Toc423423672"/>
      <w:bookmarkStart w:id="218" w:name="_Toc441131118"/>
      <w:bookmarkEnd w:id="39"/>
      <w:bookmarkEnd w:id="40"/>
      <w:bookmarkEnd w:id="41"/>
      <w:bookmarkEnd w:id="42"/>
      <w:bookmarkEnd w:id="43"/>
      <w:bookmarkEnd w:id="44"/>
      <w:bookmarkEnd w:id="45"/>
      <w:bookmarkEnd w:id="46"/>
      <w:bookmarkEnd w:id="47"/>
      <w:bookmarkEnd w:id="48"/>
      <w:bookmarkEnd w:id="49"/>
      <w:bookmarkEnd w:id="122"/>
      <w:bookmarkEnd w:id="158"/>
      <w:bookmarkEnd w:id="159"/>
      <w:bookmarkEnd w:id="160"/>
      <w:bookmarkEnd w:id="161"/>
      <w:bookmarkEnd w:id="162"/>
      <w:bookmarkEnd w:id="163"/>
      <w:bookmarkEnd w:id="164"/>
      <w:bookmarkEnd w:id="165"/>
      <w:r w:rsidRPr="00AB5E8F">
        <w:rPr>
          <w:sz w:val="24"/>
          <w:szCs w:val="24"/>
        </w:rPr>
        <w:lastRenderedPageBreak/>
        <w:t>Протокол разногласий к проекту Договора</w:t>
      </w:r>
      <w:r w:rsidRPr="00AB5E8F">
        <w:rPr>
          <w:color w:val="000000"/>
          <w:sz w:val="24"/>
          <w:szCs w:val="24"/>
        </w:rPr>
        <w:t xml:space="preserve"> (форма </w:t>
      </w:r>
      <w:r w:rsidRPr="00AB5E8F">
        <w:rPr>
          <w:color w:val="000000"/>
          <w:sz w:val="24"/>
          <w:szCs w:val="24"/>
          <w:lang w:val="ru-RU"/>
        </w:rPr>
        <w:t>3</w:t>
      </w:r>
      <w:r w:rsidRPr="00AB5E8F">
        <w:rPr>
          <w:color w:val="000000"/>
          <w:sz w:val="24"/>
          <w:szCs w:val="24"/>
        </w:rPr>
        <w:t>)</w:t>
      </w:r>
      <w:bookmarkEnd w:id="209"/>
      <w:bookmarkEnd w:id="210"/>
    </w:p>
    <w:p w:rsidR="0093790D" w:rsidRPr="00AB5E8F" w:rsidRDefault="0093790D" w:rsidP="0093790D">
      <w:pPr>
        <w:tabs>
          <w:tab w:val="left" w:pos="567"/>
          <w:tab w:val="left" w:pos="1985"/>
        </w:tabs>
        <w:ind w:right="34" w:firstLine="0"/>
        <w:rPr>
          <w:szCs w:val="24"/>
        </w:rPr>
      </w:pPr>
      <w:r w:rsidRPr="00AB5E8F">
        <w:rPr>
          <w:szCs w:val="24"/>
        </w:rPr>
        <w:t>(</w:t>
      </w:r>
      <w:r w:rsidRPr="00AB5E8F">
        <w:rPr>
          <w:szCs w:val="24"/>
          <w:shd w:val="clear" w:color="auto" w:fill="FFFF99"/>
        </w:rPr>
        <w:t>заполняется отдельно по каждому из лотов с указанием номера и названия лота</w:t>
      </w:r>
      <w:r w:rsidRPr="00AB5E8F">
        <w:rPr>
          <w:szCs w:val="24"/>
        </w:rPr>
        <w:t>)</w:t>
      </w:r>
    </w:p>
    <w:p w:rsidR="0093790D" w:rsidRPr="00AB5E8F" w:rsidRDefault="0093790D" w:rsidP="0093790D">
      <w:pPr>
        <w:pStyle w:val="3"/>
        <w:numPr>
          <w:ilvl w:val="2"/>
          <w:numId w:val="36"/>
        </w:numPr>
        <w:tabs>
          <w:tab w:val="left" w:pos="567"/>
          <w:tab w:val="left" w:pos="1985"/>
        </w:tabs>
        <w:ind w:left="0" w:right="34" w:firstLine="0"/>
        <w:rPr>
          <w:sz w:val="24"/>
          <w:szCs w:val="24"/>
        </w:rPr>
      </w:pPr>
      <w:bookmarkStart w:id="219" w:name="_Toc439170685"/>
      <w:bookmarkStart w:id="220" w:name="_Toc439172787"/>
      <w:bookmarkStart w:id="221" w:name="_Toc439173231"/>
      <w:bookmarkStart w:id="222" w:name="_Toc439238227"/>
      <w:bookmarkStart w:id="223" w:name="_Toc439252775"/>
      <w:bookmarkStart w:id="224" w:name="_Toc439323749"/>
      <w:bookmarkStart w:id="225" w:name="_Toc440361386"/>
      <w:bookmarkStart w:id="226" w:name="_Toc440376141"/>
      <w:bookmarkStart w:id="227" w:name="_Toc440376268"/>
      <w:bookmarkStart w:id="228" w:name="_Toc440382526"/>
      <w:bookmarkStart w:id="229" w:name="_Toc440447196"/>
      <w:bookmarkStart w:id="230" w:name="_Toc440632357"/>
      <w:bookmarkStart w:id="231" w:name="_Toc440875129"/>
      <w:bookmarkStart w:id="232" w:name="_Toc441131116"/>
      <w:bookmarkStart w:id="233" w:name="_Toc441485113"/>
      <w:bookmarkStart w:id="234" w:name="_Toc441572090"/>
      <w:bookmarkStart w:id="235" w:name="_Toc441575182"/>
      <w:bookmarkStart w:id="236" w:name="_Toc442195851"/>
      <w:bookmarkStart w:id="237" w:name="_Toc442251893"/>
      <w:bookmarkStart w:id="238" w:name="_Toc442258842"/>
      <w:bookmarkStart w:id="239" w:name="_Toc442259082"/>
      <w:bookmarkStart w:id="240" w:name="_Toc442265393"/>
      <w:bookmarkStart w:id="241" w:name="_Toc447292630"/>
      <w:bookmarkStart w:id="242" w:name="_Toc461809076"/>
      <w:bookmarkStart w:id="243" w:name="_Toc463514495"/>
      <w:bookmarkStart w:id="244" w:name="_Toc466908615"/>
      <w:bookmarkStart w:id="245" w:name="_Toc468196554"/>
      <w:bookmarkStart w:id="246" w:name="_Toc468446635"/>
      <w:bookmarkStart w:id="247" w:name="_Toc468446829"/>
      <w:bookmarkStart w:id="248" w:name="_Toc469479685"/>
      <w:bookmarkStart w:id="249" w:name="_Toc471986635"/>
      <w:bookmarkStart w:id="250" w:name="_Toc498509269"/>
      <w:bookmarkStart w:id="251" w:name="_Toc524939625"/>
      <w:bookmarkStart w:id="252" w:name="_Toc535853814"/>
      <w:bookmarkStart w:id="253" w:name="_Toc536020445"/>
      <w:bookmarkStart w:id="254" w:name="_Toc58424148"/>
      <w:bookmarkStart w:id="255" w:name="_Toc167440617"/>
      <w:bookmarkStart w:id="256" w:name="_Toc157248186"/>
      <w:bookmarkStart w:id="257" w:name="_Toc157496555"/>
      <w:bookmarkStart w:id="258" w:name="_Toc158206094"/>
      <w:bookmarkStart w:id="259" w:name="_Toc164057779"/>
      <w:bookmarkStart w:id="260" w:name="_Toc164137129"/>
      <w:bookmarkStart w:id="261" w:name="_Toc164161289"/>
      <w:bookmarkStart w:id="262" w:name="_Toc165173860"/>
      <w:r w:rsidRPr="00AB5E8F">
        <w:rPr>
          <w:sz w:val="24"/>
          <w:szCs w:val="24"/>
        </w:rPr>
        <w:t>Форма Протокола разногласий к проекту Договора</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AB5E8F">
        <w:rPr>
          <w:sz w:val="24"/>
          <w:szCs w:val="24"/>
        </w:rPr>
        <w:t xml:space="preserve"> </w:t>
      </w:r>
      <w:bookmarkEnd w:id="256"/>
      <w:bookmarkEnd w:id="257"/>
      <w:bookmarkEnd w:id="258"/>
      <w:bookmarkEnd w:id="259"/>
      <w:bookmarkEnd w:id="260"/>
      <w:bookmarkEnd w:id="261"/>
      <w:bookmarkEnd w:id="262"/>
    </w:p>
    <w:p w:rsidR="0093790D" w:rsidRPr="00AB5E8F" w:rsidRDefault="0093790D" w:rsidP="0093790D">
      <w:pPr>
        <w:pBdr>
          <w:top w:val="single" w:sz="4" w:space="1" w:color="auto"/>
        </w:pBdr>
        <w:shd w:val="clear" w:color="auto" w:fill="E0E0E0"/>
        <w:tabs>
          <w:tab w:val="left" w:pos="567"/>
          <w:tab w:val="left" w:pos="1985"/>
        </w:tabs>
        <w:ind w:right="34" w:firstLine="0"/>
        <w:jc w:val="center"/>
        <w:rPr>
          <w:b/>
          <w:color w:val="000000"/>
          <w:spacing w:val="36"/>
          <w:szCs w:val="24"/>
        </w:rPr>
      </w:pPr>
      <w:r w:rsidRPr="00AB5E8F">
        <w:rPr>
          <w:b/>
          <w:color w:val="000000"/>
          <w:spacing w:val="36"/>
          <w:szCs w:val="24"/>
        </w:rPr>
        <w:t>начало формы</w:t>
      </w:r>
    </w:p>
    <w:p w:rsidR="0093790D" w:rsidRPr="00AB5E8F" w:rsidRDefault="0093790D" w:rsidP="0093790D">
      <w:pPr>
        <w:tabs>
          <w:tab w:val="left" w:pos="567"/>
          <w:tab w:val="left" w:pos="1985"/>
        </w:tabs>
        <w:ind w:right="34" w:firstLine="0"/>
        <w:jc w:val="left"/>
        <w:rPr>
          <w:color w:val="000000"/>
          <w:szCs w:val="24"/>
        </w:rPr>
      </w:pPr>
      <w:r w:rsidRPr="00AB5E8F">
        <w:rPr>
          <w:color w:val="000000"/>
          <w:szCs w:val="24"/>
        </w:rPr>
        <w:t>Приложение 3 к письму о подаче оферты</w:t>
      </w:r>
      <w:r w:rsidRPr="00AB5E8F">
        <w:rPr>
          <w:color w:val="000000"/>
          <w:szCs w:val="24"/>
        </w:rPr>
        <w:br/>
        <w:t>от «____»_____________ г. №__________</w:t>
      </w:r>
    </w:p>
    <w:p w:rsidR="0093790D" w:rsidRPr="00AB5E8F" w:rsidRDefault="0093790D" w:rsidP="0093790D">
      <w:pPr>
        <w:tabs>
          <w:tab w:val="left" w:pos="567"/>
          <w:tab w:val="left" w:pos="1985"/>
        </w:tabs>
        <w:ind w:right="34" w:firstLine="0"/>
        <w:rPr>
          <w:color w:val="000000"/>
          <w:szCs w:val="24"/>
        </w:rPr>
      </w:pPr>
    </w:p>
    <w:p w:rsidR="0093790D" w:rsidRPr="00AB5E8F" w:rsidRDefault="0093790D" w:rsidP="0093790D">
      <w:pPr>
        <w:tabs>
          <w:tab w:val="left" w:pos="567"/>
          <w:tab w:val="left" w:pos="1985"/>
        </w:tabs>
        <w:ind w:right="34" w:firstLine="0"/>
        <w:jc w:val="center"/>
        <w:rPr>
          <w:b/>
          <w:szCs w:val="24"/>
        </w:rPr>
      </w:pPr>
      <w:r w:rsidRPr="00AB5E8F">
        <w:rPr>
          <w:b/>
          <w:szCs w:val="24"/>
        </w:rPr>
        <w:t>Протокол разногласий к проекту Договора</w:t>
      </w:r>
    </w:p>
    <w:p w:rsidR="0093790D" w:rsidRPr="00AB5E8F" w:rsidRDefault="0093790D" w:rsidP="0093790D">
      <w:pPr>
        <w:tabs>
          <w:tab w:val="left" w:pos="567"/>
          <w:tab w:val="left" w:pos="1985"/>
        </w:tabs>
        <w:ind w:right="34" w:firstLine="0"/>
        <w:rPr>
          <w:szCs w:val="24"/>
        </w:rPr>
      </w:pPr>
    </w:p>
    <w:p w:rsidR="0093790D" w:rsidRPr="00AB5E8F" w:rsidRDefault="0093790D" w:rsidP="0093790D">
      <w:pPr>
        <w:tabs>
          <w:tab w:val="left" w:pos="567"/>
          <w:tab w:val="left" w:pos="1985"/>
        </w:tabs>
        <w:ind w:right="34" w:firstLine="0"/>
        <w:rPr>
          <w:color w:val="000000"/>
          <w:szCs w:val="24"/>
        </w:rPr>
      </w:pPr>
      <w:r w:rsidRPr="00AB5E8F">
        <w:rPr>
          <w:color w:val="000000"/>
          <w:szCs w:val="24"/>
        </w:rPr>
        <w:t>Наименование и адрес Участника: _________________________________</w:t>
      </w:r>
    </w:p>
    <w:p w:rsidR="0093790D" w:rsidRPr="00AB5E8F" w:rsidRDefault="0093790D" w:rsidP="0093790D">
      <w:pPr>
        <w:tabs>
          <w:tab w:val="left" w:pos="567"/>
          <w:tab w:val="left" w:pos="1985"/>
        </w:tabs>
        <w:ind w:right="34" w:firstLine="0"/>
        <w:jc w:val="center"/>
        <w:rPr>
          <w:b/>
          <w:bCs/>
          <w:color w:val="000000"/>
        </w:rPr>
      </w:pPr>
    </w:p>
    <w:p w:rsidR="0093790D" w:rsidRPr="00AB5E8F" w:rsidRDefault="0093790D" w:rsidP="0093790D">
      <w:pPr>
        <w:tabs>
          <w:tab w:val="left" w:pos="567"/>
          <w:tab w:val="left" w:pos="1985"/>
        </w:tabs>
        <w:ind w:right="34" w:firstLine="0"/>
        <w:jc w:val="center"/>
        <w:rPr>
          <w:b/>
          <w:bCs/>
          <w:color w:val="000000"/>
          <w:szCs w:val="24"/>
        </w:rPr>
      </w:pPr>
      <w:r w:rsidRPr="00AB5E8F">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
        <w:gridCol w:w="2370"/>
        <w:gridCol w:w="2398"/>
        <w:gridCol w:w="2393"/>
        <w:gridCol w:w="2390"/>
      </w:tblGrid>
      <w:tr w:rsidR="0093790D" w:rsidRPr="00AB5E8F" w:rsidTr="00E812EA">
        <w:tc>
          <w:tcPr>
            <w:tcW w:w="648"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E812EA">
            <w:pPr>
              <w:tabs>
                <w:tab w:val="left" w:pos="567"/>
                <w:tab w:val="left" w:pos="1985"/>
              </w:tabs>
              <w:ind w:right="34" w:firstLine="0"/>
              <w:jc w:val="center"/>
            </w:pPr>
            <w:r w:rsidRPr="00AB5E8F">
              <w:t>№ п/п</w:t>
            </w:r>
          </w:p>
        </w:tc>
        <w:tc>
          <w:tcPr>
            <w:tcW w:w="2443"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E812EA">
            <w:pPr>
              <w:pStyle w:val="af4"/>
              <w:tabs>
                <w:tab w:val="left" w:pos="567"/>
                <w:tab w:val="left" w:pos="1985"/>
              </w:tabs>
              <w:spacing w:before="0" w:after="0"/>
              <w:ind w:left="0" w:right="34"/>
              <w:jc w:val="center"/>
            </w:pPr>
            <w:r w:rsidRPr="00AB5E8F">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E812EA">
            <w:pPr>
              <w:pStyle w:val="af4"/>
              <w:tabs>
                <w:tab w:val="left" w:pos="567"/>
                <w:tab w:val="left" w:pos="1985"/>
              </w:tabs>
              <w:spacing w:before="0" w:after="0"/>
              <w:ind w:left="0" w:right="34"/>
              <w:jc w:val="center"/>
            </w:pPr>
            <w:r w:rsidRPr="00AB5E8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E812EA">
            <w:pPr>
              <w:pStyle w:val="af4"/>
              <w:tabs>
                <w:tab w:val="left" w:pos="567"/>
                <w:tab w:val="left" w:pos="1985"/>
              </w:tabs>
              <w:spacing w:before="0" w:after="0"/>
              <w:ind w:left="0" w:right="34"/>
              <w:jc w:val="center"/>
            </w:pPr>
            <w:r w:rsidRPr="00AB5E8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E812EA">
            <w:pPr>
              <w:pStyle w:val="af4"/>
              <w:tabs>
                <w:tab w:val="left" w:pos="567"/>
                <w:tab w:val="left" w:pos="1985"/>
              </w:tabs>
              <w:spacing w:before="0" w:after="0"/>
              <w:ind w:left="0" w:right="34"/>
              <w:jc w:val="center"/>
            </w:pPr>
            <w:r w:rsidRPr="00AB5E8F">
              <w:t>Примечания, обоснование</w:t>
            </w:r>
          </w:p>
        </w:tc>
      </w:tr>
      <w:tr w:rsidR="0093790D" w:rsidRPr="00AB5E8F" w:rsidTr="00E812EA">
        <w:tc>
          <w:tcPr>
            <w:tcW w:w="648"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93790D">
            <w:pPr>
              <w:widowControl/>
              <w:numPr>
                <w:ilvl w:val="0"/>
                <w:numId w:val="23"/>
              </w:numPr>
              <w:tabs>
                <w:tab w:val="left" w:pos="567"/>
                <w:tab w:val="left" w:pos="1985"/>
              </w:tabs>
              <w:ind w:left="0" w:right="34" w:firstLine="0"/>
              <w:jc w:val="cente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r>
      <w:tr w:rsidR="0093790D" w:rsidRPr="00AB5E8F" w:rsidTr="00E812EA">
        <w:tc>
          <w:tcPr>
            <w:tcW w:w="648"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93790D">
            <w:pPr>
              <w:widowControl/>
              <w:numPr>
                <w:ilvl w:val="0"/>
                <w:numId w:val="23"/>
              </w:numPr>
              <w:tabs>
                <w:tab w:val="left" w:pos="567"/>
                <w:tab w:val="left" w:pos="1985"/>
              </w:tabs>
              <w:ind w:left="0" w:right="34" w:firstLine="0"/>
              <w:jc w:val="cente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r>
      <w:tr w:rsidR="0093790D" w:rsidRPr="00AB5E8F" w:rsidTr="00E812EA">
        <w:tc>
          <w:tcPr>
            <w:tcW w:w="648" w:type="dxa"/>
            <w:tcBorders>
              <w:top w:val="single" w:sz="4" w:space="0" w:color="auto"/>
              <w:left w:val="single" w:sz="4" w:space="0" w:color="auto"/>
              <w:bottom w:val="single" w:sz="4" w:space="0" w:color="auto"/>
              <w:right w:val="single" w:sz="4" w:space="0" w:color="auto"/>
            </w:tcBorders>
            <w:vAlign w:val="center"/>
          </w:tcPr>
          <w:p w:rsidR="0093790D" w:rsidRPr="00AB5E8F" w:rsidRDefault="0093790D" w:rsidP="0093790D">
            <w:pPr>
              <w:widowControl/>
              <w:numPr>
                <w:ilvl w:val="0"/>
                <w:numId w:val="23"/>
              </w:numPr>
              <w:tabs>
                <w:tab w:val="left" w:pos="567"/>
                <w:tab w:val="left" w:pos="1985"/>
              </w:tabs>
              <w:ind w:left="0" w:right="34" w:firstLine="0"/>
              <w:jc w:val="cente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r>
      <w:tr w:rsidR="0093790D" w:rsidRPr="00AB5E8F" w:rsidTr="00E812EA">
        <w:tc>
          <w:tcPr>
            <w:tcW w:w="648"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r w:rsidRPr="00AB5E8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93790D" w:rsidRPr="00AB5E8F" w:rsidRDefault="0093790D" w:rsidP="00E812EA">
            <w:pPr>
              <w:pStyle w:val="af7"/>
              <w:tabs>
                <w:tab w:val="left" w:pos="567"/>
                <w:tab w:val="left" w:pos="1985"/>
              </w:tabs>
              <w:spacing w:before="0" w:after="0"/>
              <w:ind w:left="0" w:right="34"/>
              <w:rPr>
                <w:color w:val="000000"/>
                <w:sz w:val="22"/>
              </w:rPr>
            </w:pPr>
          </w:p>
        </w:tc>
      </w:tr>
    </w:tbl>
    <w:p w:rsidR="0093790D" w:rsidRPr="00AB5E8F" w:rsidRDefault="0093790D" w:rsidP="0093790D">
      <w:pPr>
        <w:tabs>
          <w:tab w:val="left" w:pos="567"/>
          <w:tab w:val="left" w:pos="1985"/>
        </w:tabs>
        <w:ind w:right="34" w:firstLine="0"/>
        <w:rPr>
          <w:color w:val="000000"/>
          <w:szCs w:val="24"/>
        </w:rPr>
      </w:pPr>
    </w:p>
    <w:p w:rsidR="0093790D" w:rsidRPr="00AB5E8F" w:rsidRDefault="0093790D" w:rsidP="0093790D">
      <w:pPr>
        <w:tabs>
          <w:tab w:val="left" w:pos="567"/>
          <w:tab w:val="left" w:pos="1985"/>
        </w:tabs>
        <w:ind w:right="5810" w:firstLine="0"/>
        <w:rPr>
          <w:color w:val="000000"/>
          <w:szCs w:val="24"/>
        </w:rPr>
      </w:pPr>
      <w:r w:rsidRPr="00AB5E8F">
        <w:rPr>
          <w:color w:val="000000"/>
          <w:szCs w:val="24"/>
        </w:rPr>
        <w:t>____________________________________</w:t>
      </w:r>
    </w:p>
    <w:p w:rsidR="0093790D" w:rsidRPr="00AB5E8F" w:rsidRDefault="0093790D" w:rsidP="0093790D">
      <w:pPr>
        <w:tabs>
          <w:tab w:val="left" w:pos="567"/>
          <w:tab w:val="left" w:pos="1985"/>
        </w:tabs>
        <w:ind w:right="5810" w:firstLine="0"/>
        <w:jc w:val="center"/>
        <w:rPr>
          <w:color w:val="000000"/>
          <w:szCs w:val="24"/>
          <w:vertAlign w:val="superscript"/>
        </w:rPr>
      </w:pPr>
      <w:r w:rsidRPr="00AB5E8F">
        <w:rPr>
          <w:color w:val="000000"/>
          <w:szCs w:val="24"/>
          <w:vertAlign w:val="superscript"/>
        </w:rPr>
        <w:t>(подпись, М.П.)</w:t>
      </w:r>
    </w:p>
    <w:p w:rsidR="0093790D" w:rsidRPr="00AB5E8F" w:rsidRDefault="0093790D" w:rsidP="0093790D">
      <w:pPr>
        <w:tabs>
          <w:tab w:val="left" w:pos="567"/>
          <w:tab w:val="left" w:pos="1985"/>
        </w:tabs>
        <w:ind w:right="5810" w:firstLine="0"/>
        <w:rPr>
          <w:color w:val="000000"/>
          <w:szCs w:val="24"/>
        </w:rPr>
      </w:pPr>
      <w:r w:rsidRPr="00AB5E8F">
        <w:rPr>
          <w:color w:val="000000"/>
          <w:szCs w:val="24"/>
        </w:rPr>
        <w:t>____________________________________</w:t>
      </w:r>
    </w:p>
    <w:p w:rsidR="0093790D" w:rsidRPr="00AB5E8F" w:rsidRDefault="0093790D" w:rsidP="0093790D">
      <w:pPr>
        <w:tabs>
          <w:tab w:val="left" w:pos="567"/>
          <w:tab w:val="left" w:pos="1985"/>
        </w:tabs>
        <w:ind w:right="5810" w:firstLine="0"/>
        <w:jc w:val="center"/>
        <w:rPr>
          <w:color w:val="000000"/>
          <w:szCs w:val="24"/>
          <w:vertAlign w:val="superscript"/>
        </w:rPr>
      </w:pPr>
      <w:r w:rsidRPr="00AB5E8F">
        <w:rPr>
          <w:color w:val="000000"/>
          <w:szCs w:val="24"/>
          <w:vertAlign w:val="superscript"/>
        </w:rPr>
        <w:t>(фамилия, имя, отчество подписавшего, должность)</w:t>
      </w:r>
    </w:p>
    <w:p w:rsidR="0093790D" w:rsidRPr="00AB5E8F" w:rsidRDefault="0093790D" w:rsidP="0093790D">
      <w:pPr>
        <w:keepNext/>
        <w:tabs>
          <w:tab w:val="left" w:pos="567"/>
          <w:tab w:val="left" w:pos="1985"/>
        </w:tabs>
        <w:ind w:right="34" w:firstLine="0"/>
        <w:rPr>
          <w:b/>
          <w:bCs/>
          <w:color w:val="000000"/>
          <w:szCs w:val="24"/>
        </w:rPr>
      </w:pPr>
    </w:p>
    <w:p w:rsidR="0093790D" w:rsidRPr="00AB5E8F" w:rsidRDefault="0093790D" w:rsidP="0093790D">
      <w:pPr>
        <w:pBdr>
          <w:bottom w:val="single" w:sz="4" w:space="1" w:color="auto"/>
        </w:pBdr>
        <w:shd w:val="clear" w:color="auto" w:fill="E0E0E0"/>
        <w:tabs>
          <w:tab w:val="left" w:pos="567"/>
          <w:tab w:val="left" w:pos="1985"/>
          <w:tab w:val="center" w:pos="5092"/>
          <w:tab w:val="right" w:pos="10184"/>
        </w:tabs>
        <w:ind w:right="34" w:firstLine="0"/>
        <w:jc w:val="center"/>
        <w:rPr>
          <w:b/>
          <w:color w:val="000000"/>
          <w:spacing w:val="36"/>
          <w:szCs w:val="24"/>
        </w:rPr>
      </w:pPr>
      <w:r w:rsidRPr="00AB5E8F">
        <w:rPr>
          <w:b/>
          <w:color w:val="000000"/>
          <w:spacing w:val="36"/>
          <w:szCs w:val="24"/>
        </w:rPr>
        <w:t>конец формы</w:t>
      </w:r>
    </w:p>
    <w:p w:rsidR="0093790D" w:rsidRPr="00AB5E8F" w:rsidRDefault="0093790D" w:rsidP="0093790D">
      <w:pPr>
        <w:tabs>
          <w:tab w:val="left" w:pos="567"/>
          <w:tab w:val="left" w:pos="1985"/>
        </w:tabs>
        <w:ind w:right="34" w:firstLine="0"/>
        <w:jc w:val="left"/>
        <w:rPr>
          <w:b/>
          <w:szCs w:val="24"/>
        </w:rPr>
      </w:pPr>
      <w:r w:rsidRPr="00AB5E8F">
        <w:rPr>
          <w:b/>
          <w:szCs w:val="24"/>
        </w:rPr>
        <w:br w:type="page"/>
      </w:r>
    </w:p>
    <w:p w:rsidR="0093790D" w:rsidRPr="00AB5E8F" w:rsidRDefault="0093790D" w:rsidP="0093790D">
      <w:pPr>
        <w:pStyle w:val="3"/>
        <w:numPr>
          <w:ilvl w:val="2"/>
          <w:numId w:val="36"/>
        </w:numPr>
        <w:tabs>
          <w:tab w:val="left" w:pos="567"/>
          <w:tab w:val="left" w:pos="1985"/>
        </w:tabs>
        <w:ind w:left="0" w:right="34" w:firstLine="0"/>
        <w:rPr>
          <w:sz w:val="24"/>
          <w:szCs w:val="24"/>
        </w:rPr>
      </w:pPr>
      <w:bookmarkStart w:id="263" w:name="_Toc58424149"/>
      <w:bookmarkStart w:id="264" w:name="_Toc167440618"/>
      <w:bookmarkStart w:id="265" w:name="_Toc439170686"/>
      <w:bookmarkStart w:id="266" w:name="_Toc439172788"/>
      <w:bookmarkStart w:id="267" w:name="_Toc439173232"/>
      <w:bookmarkStart w:id="268" w:name="_Toc439238228"/>
      <w:bookmarkStart w:id="269" w:name="_Toc439252776"/>
      <w:bookmarkStart w:id="270" w:name="_Toc439323750"/>
      <w:bookmarkStart w:id="271" w:name="_Toc440361387"/>
      <w:bookmarkStart w:id="272" w:name="_Toc440376142"/>
      <w:bookmarkStart w:id="273" w:name="_Toc440376269"/>
      <w:bookmarkStart w:id="274" w:name="_Toc440382527"/>
      <w:bookmarkStart w:id="275" w:name="_Toc440447197"/>
      <w:bookmarkStart w:id="276" w:name="_Toc440632358"/>
      <w:bookmarkStart w:id="277" w:name="_Toc440875130"/>
      <w:bookmarkStart w:id="278" w:name="_Toc441131117"/>
      <w:bookmarkStart w:id="279" w:name="_Toc441485114"/>
      <w:bookmarkStart w:id="280" w:name="_Toc441572091"/>
      <w:bookmarkStart w:id="281" w:name="_Toc441575183"/>
      <w:bookmarkStart w:id="282" w:name="_Toc442195852"/>
      <w:bookmarkStart w:id="283" w:name="_Toc442251894"/>
      <w:bookmarkStart w:id="284" w:name="_Toc442258843"/>
      <w:bookmarkStart w:id="285" w:name="_Toc442259083"/>
      <w:bookmarkStart w:id="286" w:name="_Toc442265394"/>
      <w:bookmarkStart w:id="287" w:name="_Toc447292631"/>
      <w:bookmarkStart w:id="288" w:name="_Toc461809077"/>
      <w:bookmarkStart w:id="289" w:name="_Toc463514496"/>
      <w:bookmarkStart w:id="290" w:name="_Toc466908616"/>
      <w:bookmarkStart w:id="291" w:name="_Toc468196555"/>
      <w:bookmarkStart w:id="292" w:name="_Toc468446636"/>
      <w:bookmarkStart w:id="293" w:name="_Toc468446830"/>
      <w:bookmarkStart w:id="294" w:name="_Toc469479686"/>
      <w:bookmarkStart w:id="295" w:name="_Toc471986636"/>
      <w:bookmarkStart w:id="296" w:name="_Toc498509270"/>
      <w:bookmarkStart w:id="297" w:name="_Toc524939626"/>
      <w:bookmarkStart w:id="298" w:name="_Toc535853815"/>
      <w:bookmarkStart w:id="299" w:name="_Toc536020446"/>
      <w:r w:rsidRPr="00AB5E8F">
        <w:rPr>
          <w:sz w:val="24"/>
          <w:szCs w:val="24"/>
        </w:rPr>
        <w:lastRenderedPageBreak/>
        <w:t>Инструкции по заполнению</w:t>
      </w:r>
      <w:bookmarkEnd w:id="263"/>
      <w:bookmarkEnd w:id="264"/>
      <w:r w:rsidRPr="00AB5E8F">
        <w:rPr>
          <w:sz w:val="24"/>
          <w:szCs w:val="24"/>
        </w:rPr>
        <w:t xml:space="preserve"> </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93790D" w:rsidRPr="00AB5E8F" w:rsidRDefault="0093790D" w:rsidP="0093790D">
      <w:pPr>
        <w:pStyle w:val="aff"/>
        <w:numPr>
          <w:ilvl w:val="3"/>
          <w:numId w:val="36"/>
        </w:numPr>
        <w:tabs>
          <w:tab w:val="left" w:pos="567"/>
          <w:tab w:val="left" w:pos="1985"/>
        </w:tabs>
        <w:spacing w:before="100" w:beforeAutospacing="1" w:line="240" w:lineRule="auto"/>
        <w:ind w:left="0" w:right="34" w:firstLine="1134"/>
        <w:rPr>
          <w:sz w:val="24"/>
          <w:szCs w:val="24"/>
        </w:rPr>
      </w:pPr>
      <w:r w:rsidRPr="00AB5E8F">
        <w:rPr>
          <w:sz w:val="24"/>
          <w:szCs w:val="24"/>
        </w:rPr>
        <w:t xml:space="preserve">Участник указывает дату и номер </w:t>
      </w:r>
      <w:r w:rsidRPr="00AB5E8F">
        <w:rPr>
          <w:sz w:val="24"/>
          <w:szCs w:val="24"/>
          <w:lang w:val="ru-RU"/>
        </w:rPr>
        <w:t>Заявки</w:t>
      </w:r>
      <w:r w:rsidRPr="00AB5E8F">
        <w:rPr>
          <w:sz w:val="24"/>
          <w:szCs w:val="24"/>
        </w:rPr>
        <w:t xml:space="preserve"> в соответствии с </w:t>
      </w:r>
      <w:r w:rsidRPr="00AB5E8F">
        <w:rPr>
          <w:sz w:val="24"/>
          <w:szCs w:val="24"/>
          <w:lang w:val="ru-RU"/>
        </w:rPr>
        <w:t>Письмом об участии в Аукционе.</w:t>
      </w:r>
    </w:p>
    <w:p w:rsidR="0093790D" w:rsidRPr="00AB5E8F" w:rsidRDefault="0093790D" w:rsidP="0093790D">
      <w:pPr>
        <w:pStyle w:val="aff"/>
        <w:numPr>
          <w:ilvl w:val="3"/>
          <w:numId w:val="36"/>
        </w:numPr>
        <w:tabs>
          <w:tab w:val="left" w:pos="567"/>
          <w:tab w:val="left" w:pos="1985"/>
        </w:tabs>
        <w:spacing w:before="100" w:beforeAutospacing="1" w:line="240" w:lineRule="auto"/>
        <w:ind w:left="0" w:right="34" w:firstLine="1134"/>
        <w:rPr>
          <w:sz w:val="24"/>
          <w:szCs w:val="24"/>
        </w:rPr>
      </w:pPr>
      <w:r w:rsidRPr="00AB5E8F">
        <w:rPr>
          <w:sz w:val="24"/>
          <w:szCs w:val="24"/>
        </w:rPr>
        <w:t>Участник указывает свое фирменное наименование (в т.ч. организационно-правовую форму) и свой адрес.</w:t>
      </w:r>
    </w:p>
    <w:p w:rsidR="0093790D" w:rsidRPr="00AB5E8F" w:rsidRDefault="0093790D" w:rsidP="0093790D">
      <w:pPr>
        <w:pStyle w:val="aff"/>
        <w:numPr>
          <w:ilvl w:val="3"/>
          <w:numId w:val="36"/>
        </w:numPr>
        <w:tabs>
          <w:tab w:val="left" w:pos="567"/>
          <w:tab w:val="left" w:pos="1985"/>
        </w:tabs>
        <w:spacing w:before="100" w:beforeAutospacing="1" w:line="240" w:lineRule="auto"/>
        <w:ind w:left="0" w:right="34" w:firstLine="1134"/>
        <w:rPr>
          <w:sz w:val="24"/>
          <w:szCs w:val="24"/>
        </w:rPr>
      </w:pPr>
      <w:r w:rsidRPr="00AB5E8F">
        <w:rPr>
          <w:sz w:val="24"/>
          <w:szCs w:val="24"/>
        </w:rPr>
        <w:t>Данная форма заполняется как в случае наличия у Участника требований или предложений по изменению проекта Договора (</w:t>
      </w:r>
      <w:r w:rsidRPr="00AB5E8F">
        <w:rPr>
          <w:sz w:val="24"/>
          <w:szCs w:val="24"/>
          <w:lang w:val="ru-RU"/>
        </w:rPr>
        <w:t xml:space="preserve">раздел 6 </w:t>
      </w:r>
      <w:r w:rsidRPr="00AB5E8F">
        <w:rPr>
          <w:sz w:val="24"/>
          <w:szCs w:val="24"/>
        </w:rPr>
        <w:t xml:space="preserve">части </w:t>
      </w:r>
      <w:r w:rsidRPr="00AB5E8F">
        <w:rPr>
          <w:sz w:val="24"/>
          <w:szCs w:val="24"/>
          <w:lang w:val="en-US"/>
        </w:rPr>
        <w:t>I</w:t>
      </w:r>
      <w:r w:rsidRPr="00AB5E8F">
        <w:rPr>
          <w:sz w:val="24"/>
          <w:szCs w:val="24"/>
        </w:rPr>
        <w:t xml:space="preserve"> «ОБЩИЕ УСЛОВИЯ ПРОВЕДЕНИЯ ЗАКУПКИ»),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3790D" w:rsidRPr="00AB5E8F" w:rsidRDefault="0093790D" w:rsidP="0093790D">
      <w:pPr>
        <w:pStyle w:val="aff"/>
        <w:numPr>
          <w:ilvl w:val="3"/>
          <w:numId w:val="36"/>
        </w:numPr>
        <w:tabs>
          <w:tab w:val="left" w:pos="567"/>
          <w:tab w:val="left" w:pos="1985"/>
        </w:tabs>
        <w:spacing w:before="100" w:beforeAutospacing="1" w:line="240" w:lineRule="auto"/>
        <w:ind w:left="0" w:right="34" w:firstLine="1134"/>
        <w:rPr>
          <w:sz w:val="24"/>
          <w:szCs w:val="24"/>
        </w:rPr>
      </w:pPr>
      <w:r w:rsidRPr="00AB5E8F">
        <w:rPr>
          <w:sz w:val="24"/>
          <w:szCs w:val="24"/>
          <w:lang w:val="ru-RU"/>
        </w:rPr>
        <w:t>В случае если в тексте документации содержится два или более проекта договора графы таблиц</w:t>
      </w:r>
      <w:r>
        <w:rPr>
          <w:sz w:val="24"/>
          <w:szCs w:val="24"/>
          <w:lang w:val="ru-RU"/>
        </w:rPr>
        <w:t>ы</w:t>
      </w:r>
      <w:r>
        <w:rPr>
          <w:color w:val="000000"/>
          <w:sz w:val="24"/>
          <w:szCs w:val="24"/>
          <w:lang w:val="ru-RU"/>
        </w:rPr>
        <w:t xml:space="preserve"> </w:t>
      </w:r>
      <w:r w:rsidRPr="00AB5E8F">
        <w:rPr>
          <w:color w:val="000000"/>
          <w:sz w:val="24"/>
          <w:szCs w:val="24"/>
        </w:rPr>
        <w:t>«Желательные» условия Договора</w:t>
      </w:r>
      <w:r w:rsidRPr="00AB5E8F">
        <w:rPr>
          <w:color w:val="000000"/>
          <w:sz w:val="24"/>
          <w:szCs w:val="24"/>
          <w:lang w:val="ru-RU"/>
        </w:rPr>
        <w:t xml:space="preserve"> заполняются отдельно для каждого из Договоров.</w:t>
      </w:r>
    </w:p>
    <w:p w:rsidR="0093790D" w:rsidRDefault="0093790D" w:rsidP="0093790D">
      <w:pPr>
        <w:pStyle w:val="aff"/>
        <w:numPr>
          <w:ilvl w:val="3"/>
          <w:numId w:val="36"/>
        </w:numPr>
        <w:tabs>
          <w:tab w:val="left" w:pos="567"/>
          <w:tab w:val="left" w:pos="1985"/>
        </w:tabs>
        <w:spacing w:before="100" w:beforeAutospacing="1" w:line="240" w:lineRule="auto"/>
        <w:ind w:left="0" w:right="34" w:firstLine="1134"/>
        <w:rPr>
          <w:sz w:val="24"/>
          <w:szCs w:val="24"/>
        </w:rPr>
      </w:pPr>
      <w:r w:rsidRPr="0086444E">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p>
    <w:p w:rsidR="0093790D" w:rsidRPr="0086444E" w:rsidRDefault="0093790D" w:rsidP="0093790D">
      <w:pPr>
        <w:pStyle w:val="aff"/>
        <w:numPr>
          <w:ilvl w:val="3"/>
          <w:numId w:val="36"/>
        </w:numPr>
        <w:tabs>
          <w:tab w:val="left" w:pos="567"/>
          <w:tab w:val="left" w:pos="1985"/>
        </w:tabs>
        <w:spacing w:before="100" w:beforeAutospacing="1" w:line="240" w:lineRule="auto"/>
        <w:ind w:left="0" w:right="34" w:firstLine="1134"/>
        <w:rPr>
          <w:sz w:val="24"/>
          <w:szCs w:val="24"/>
        </w:rPr>
      </w:pPr>
      <w:r w:rsidRPr="0086444E">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93790D" w:rsidRPr="0086444E" w:rsidRDefault="0093790D" w:rsidP="0093790D">
      <w:pPr>
        <w:pStyle w:val="aff"/>
        <w:numPr>
          <w:ilvl w:val="3"/>
          <w:numId w:val="36"/>
        </w:numPr>
        <w:tabs>
          <w:tab w:val="left" w:pos="567"/>
          <w:tab w:val="left" w:pos="1985"/>
        </w:tabs>
        <w:spacing w:before="100" w:beforeAutospacing="1" w:line="240" w:lineRule="auto"/>
        <w:ind w:left="0" w:right="34" w:firstLine="1134"/>
        <w:rPr>
          <w:sz w:val="24"/>
          <w:szCs w:val="24"/>
        </w:rPr>
      </w:pPr>
      <w:r w:rsidRPr="0086444E">
        <w:rPr>
          <w:sz w:val="24"/>
          <w:szCs w:val="24"/>
        </w:rPr>
        <w:t>Участник должен иметь в виду что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5A666F" w:rsidRDefault="00211593" w:rsidP="004151EE">
      <w:pPr>
        <w:pStyle w:val="2"/>
        <w:keepNext/>
        <w:pageBreakBefore/>
        <w:numPr>
          <w:ilvl w:val="1"/>
          <w:numId w:val="36"/>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300" w:name="_Toc167440619"/>
      <w:r w:rsidRPr="005A666F">
        <w:rPr>
          <w:sz w:val="24"/>
          <w:szCs w:val="24"/>
        </w:rPr>
        <w:lastRenderedPageBreak/>
        <w:t xml:space="preserve">Анкета (форма </w:t>
      </w:r>
      <w:r w:rsidR="0013765E" w:rsidRPr="005A666F">
        <w:rPr>
          <w:sz w:val="24"/>
          <w:szCs w:val="24"/>
          <w:lang w:val="ru-RU"/>
        </w:rPr>
        <w:t>4</w:t>
      </w:r>
      <w:r w:rsidRPr="005A666F">
        <w:rPr>
          <w:sz w:val="24"/>
          <w:szCs w:val="24"/>
        </w:rPr>
        <w:t>)</w:t>
      </w:r>
      <w:bookmarkEnd w:id="211"/>
      <w:bookmarkEnd w:id="212"/>
      <w:bookmarkEnd w:id="213"/>
      <w:bookmarkEnd w:id="214"/>
      <w:bookmarkEnd w:id="215"/>
      <w:bookmarkEnd w:id="216"/>
      <w:bookmarkEnd w:id="217"/>
      <w:bookmarkEnd w:id="218"/>
      <w:bookmarkEnd w:id="300"/>
    </w:p>
    <w:p w:rsidR="00211593" w:rsidRPr="005A666F" w:rsidRDefault="00211593" w:rsidP="004151EE">
      <w:pPr>
        <w:pStyle w:val="3"/>
        <w:numPr>
          <w:ilvl w:val="2"/>
          <w:numId w:val="36"/>
        </w:numPr>
        <w:tabs>
          <w:tab w:val="left" w:pos="567"/>
          <w:tab w:val="left" w:pos="1985"/>
        </w:tabs>
        <w:ind w:left="0" w:right="34" w:firstLine="0"/>
        <w:rPr>
          <w:sz w:val="24"/>
          <w:szCs w:val="24"/>
        </w:rPr>
      </w:pPr>
      <w:bookmarkStart w:id="301" w:name="_Toc98253940"/>
      <w:bookmarkStart w:id="302" w:name="_Toc157248192"/>
      <w:bookmarkStart w:id="303" w:name="_Toc157496561"/>
      <w:bookmarkStart w:id="304" w:name="_Toc158206100"/>
      <w:bookmarkStart w:id="305" w:name="_Toc164057785"/>
      <w:bookmarkStart w:id="306" w:name="_Toc164137135"/>
      <w:bookmarkStart w:id="307" w:name="_Toc164161295"/>
      <w:bookmarkStart w:id="308" w:name="_Toc165173866"/>
      <w:bookmarkStart w:id="309" w:name="_Toc439170688"/>
      <w:bookmarkStart w:id="310" w:name="_Toc439172790"/>
      <w:bookmarkStart w:id="311" w:name="_Toc439173234"/>
      <w:bookmarkStart w:id="312" w:name="_Toc439238230"/>
      <w:bookmarkStart w:id="313" w:name="_Toc439252778"/>
      <w:bookmarkStart w:id="314" w:name="_Ref440272119"/>
      <w:bookmarkStart w:id="315" w:name="_Toc440361389"/>
      <w:bookmarkStart w:id="316" w:name="_Toc441131119"/>
      <w:bookmarkStart w:id="317" w:name="_Toc442265396"/>
      <w:bookmarkStart w:id="318" w:name="_Ref444173154"/>
      <w:bookmarkStart w:id="319" w:name="_Toc447292633"/>
      <w:bookmarkStart w:id="320" w:name="_Toc461809079"/>
      <w:bookmarkStart w:id="321" w:name="_Toc463514498"/>
      <w:bookmarkStart w:id="322" w:name="_Toc466908618"/>
      <w:bookmarkStart w:id="323" w:name="_Toc469479688"/>
      <w:bookmarkStart w:id="324" w:name="_Toc471986638"/>
      <w:bookmarkStart w:id="325" w:name="_Toc498509272"/>
      <w:bookmarkStart w:id="326" w:name="_Toc524939628"/>
      <w:bookmarkStart w:id="327" w:name="_Toc167440620"/>
      <w:r w:rsidRPr="005A666F">
        <w:rPr>
          <w:sz w:val="24"/>
          <w:szCs w:val="24"/>
        </w:rPr>
        <w:t>Форма Анкеты Участника</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211593" w:rsidRPr="005A666F"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5A666F">
        <w:rPr>
          <w:b/>
          <w:color w:val="000000"/>
          <w:spacing w:val="36"/>
          <w:szCs w:val="24"/>
        </w:rPr>
        <w:t>начало формы</w:t>
      </w:r>
    </w:p>
    <w:p w:rsidR="00211593" w:rsidRPr="005A666F" w:rsidRDefault="00211593" w:rsidP="00514096">
      <w:pPr>
        <w:tabs>
          <w:tab w:val="left" w:pos="567"/>
          <w:tab w:val="left" w:pos="1985"/>
        </w:tabs>
        <w:ind w:right="34" w:firstLine="0"/>
        <w:jc w:val="left"/>
        <w:rPr>
          <w:szCs w:val="24"/>
        </w:rPr>
      </w:pPr>
      <w:r w:rsidRPr="005A666F">
        <w:rPr>
          <w:szCs w:val="24"/>
        </w:rPr>
        <w:t xml:space="preserve">Приложение </w:t>
      </w:r>
      <w:r w:rsidR="0013765E" w:rsidRPr="005A666F">
        <w:rPr>
          <w:szCs w:val="24"/>
        </w:rPr>
        <w:t>4</w:t>
      </w:r>
      <w:r w:rsidRPr="005A666F">
        <w:rPr>
          <w:szCs w:val="24"/>
        </w:rPr>
        <w:t xml:space="preserve"> к письму </w:t>
      </w:r>
      <w:r w:rsidR="00FE5D02" w:rsidRPr="005A666F">
        <w:rPr>
          <w:szCs w:val="24"/>
        </w:rPr>
        <w:t>об участии в Аукционе</w:t>
      </w:r>
      <w:r w:rsidRPr="005A666F">
        <w:rPr>
          <w:szCs w:val="24"/>
        </w:rPr>
        <w:br/>
        <w:t>от «____»_____________ г. №__________</w:t>
      </w:r>
    </w:p>
    <w:p w:rsidR="00211593" w:rsidRPr="005A666F" w:rsidRDefault="00211593" w:rsidP="00514096">
      <w:pPr>
        <w:tabs>
          <w:tab w:val="left" w:pos="567"/>
          <w:tab w:val="left" w:pos="1985"/>
        </w:tabs>
        <w:ind w:right="34" w:firstLine="0"/>
        <w:rPr>
          <w:szCs w:val="24"/>
        </w:rPr>
      </w:pPr>
    </w:p>
    <w:p w:rsidR="00211593" w:rsidRPr="005A666F" w:rsidRDefault="00211593" w:rsidP="00514096">
      <w:pPr>
        <w:tabs>
          <w:tab w:val="left" w:pos="567"/>
          <w:tab w:val="left" w:pos="1985"/>
        </w:tabs>
        <w:ind w:right="34" w:firstLine="0"/>
        <w:jc w:val="center"/>
        <w:rPr>
          <w:b/>
          <w:szCs w:val="24"/>
        </w:rPr>
      </w:pPr>
      <w:r w:rsidRPr="005A666F">
        <w:rPr>
          <w:b/>
          <w:szCs w:val="24"/>
        </w:rPr>
        <w:t>Анкета Участника</w:t>
      </w:r>
    </w:p>
    <w:p w:rsidR="00211593" w:rsidRPr="005A666F" w:rsidRDefault="00211593" w:rsidP="00514096">
      <w:pPr>
        <w:tabs>
          <w:tab w:val="left" w:pos="567"/>
          <w:tab w:val="left" w:pos="1985"/>
        </w:tabs>
        <w:ind w:right="34" w:firstLine="0"/>
        <w:rPr>
          <w:szCs w:val="24"/>
        </w:rPr>
      </w:pPr>
    </w:p>
    <w:p w:rsidR="00211593" w:rsidRPr="005A666F" w:rsidRDefault="00211593" w:rsidP="00514096">
      <w:pPr>
        <w:tabs>
          <w:tab w:val="left" w:pos="567"/>
          <w:tab w:val="left" w:pos="1985"/>
        </w:tabs>
        <w:ind w:right="34" w:firstLine="0"/>
        <w:rPr>
          <w:color w:val="000000"/>
          <w:szCs w:val="24"/>
        </w:rPr>
      </w:pPr>
      <w:r w:rsidRPr="005A666F">
        <w:rPr>
          <w:color w:val="000000"/>
          <w:szCs w:val="24"/>
        </w:rPr>
        <w:t>Наименование и адрес Участника: _________________________________</w:t>
      </w:r>
    </w:p>
    <w:p w:rsidR="00211593" w:rsidRPr="005A666F" w:rsidRDefault="00211593"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5A666F" w:rsidTr="0057037B">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5A666F" w:rsidRDefault="00211593" w:rsidP="00514096">
            <w:pPr>
              <w:tabs>
                <w:tab w:val="left" w:pos="567"/>
                <w:tab w:val="left" w:pos="1985"/>
              </w:tabs>
              <w:ind w:right="34" w:firstLine="0"/>
              <w:jc w:val="center"/>
              <w:rPr>
                <w:szCs w:val="24"/>
              </w:rPr>
            </w:pPr>
            <w:r w:rsidRPr="005A666F">
              <w:rPr>
                <w:szCs w:val="24"/>
              </w:rPr>
              <w:t>№ п/п</w:t>
            </w:r>
          </w:p>
        </w:tc>
        <w:tc>
          <w:tcPr>
            <w:tcW w:w="5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5A666F" w:rsidRDefault="00211593" w:rsidP="00514096">
            <w:pPr>
              <w:pStyle w:val="af4"/>
              <w:tabs>
                <w:tab w:val="left" w:pos="567"/>
                <w:tab w:val="left" w:pos="1985"/>
              </w:tabs>
              <w:spacing w:before="0" w:after="0"/>
              <w:ind w:left="0" w:right="34"/>
              <w:jc w:val="center"/>
              <w:rPr>
                <w:sz w:val="24"/>
                <w:szCs w:val="24"/>
              </w:rPr>
            </w:pPr>
            <w:r w:rsidRPr="005A666F">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5A666F" w:rsidRDefault="00211593" w:rsidP="00514096">
            <w:pPr>
              <w:pStyle w:val="af4"/>
              <w:tabs>
                <w:tab w:val="left" w:pos="567"/>
                <w:tab w:val="left" w:pos="1985"/>
              </w:tabs>
              <w:spacing w:before="0" w:after="0"/>
              <w:ind w:left="0" w:right="34"/>
              <w:jc w:val="center"/>
              <w:rPr>
                <w:sz w:val="24"/>
                <w:szCs w:val="24"/>
              </w:rPr>
            </w:pPr>
            <w:r w:rsidRPr="005A666F">
              <w:rPr>
                <w:sz w:val="24"/>
                <w:szCs w:val="24"/>
              </w:rPr>
              <w:t>Сведения о Участнике</w:t>
            </w:r>
          </w:p>
        </w:tc>
      </w:tr>
      <w:tr w:rsidR="00211593"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Организационно-правовая форма и фирменное наименование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r w:rsidRPr="005A666F">
              <w:rPr>
                <w:szCs w:val="24"/>
              </w:rPr>
              <w:t>Стоимость основных фондов (по балансу последнего завершенного периода)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Свидетельство о внесении в Единый государственный реестр юридических лиц (дата и номер, кем выдано)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ОКПО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ОКВЭД</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ИНН/КПП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bl>
    <w:p w:rsidR="0057037B" w:rsidRPr="005A666F" w:rsidRDefault="0057037B" w:rsidP="004151EE">
      <w:pPr>
        <w:widowControl/>
        <w:numPr>
          <w:ilvl w:val="0"/>
          <w:numId w:val="27"/>
        </w:numPr>
        <w:tabs>
          <w:tab w:val="left" w:pos="567"/>
          <w:tab w:val="left" w:pos="1985"/>
        </w:tabs>
        <w:snapToGrid w:val="0"/>
        <w:ind w:left="0" w:right="34" w:firstLine="0"/>
        <w:jc w:val="center"/>
        <w:rPr>
          <w:szCs w:val="24"/>
        </w:rPr>
        <w:sectPr w:rsidR="0057037B" w:rsidRPr="005A666F" w:rsidSect="00A134D5">
          <w:footerReference w:type="even" r:id="rId11"/>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57037B"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5A666F" w:rsidRDefault="0057037B"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5A666F" w:rsidRDefault="0057037B" w:rsidP="00514096">
            <w:pPr>
              <w:pStyle w:val="af7"/>
              <w:tabs>
                <w:tab w:val="left" w:pos="567"/>
                <w:tab w:val="left" w:pos="1985"/>
              </w:tabs>
              <w:spacing w:before="0" w:after="0"/>
              <w:ind w:left="0" w:right="34"/>
              <w:rPr>
                <w:szCs w:val="24"/>
                <w:lang w:val="en-US"/>
              </w:rPr>
            </w:pPr>
            <w:r w:rsidRPr="005A666F">
              <w:rPr>
                <w:szCs w:val="24"/>
              </w:rPr>
              <w:t>Сведения о среднесписочной численности (на последнюю отчетную дату)</w:t>
            </w:r>
            <w:r w:rsidRPr="005A666F">
              <w:rPr>
                <w:szCs w:val="24"/>
                <w:vertAlign w:val="superscript"/>
              </w:rPr>
              <w:footnoteReference w:id="2"/>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5A666F" w:rsidRDefault="0057037B" w:rsidP="00514096">
            <w:pPr>
              <w:pStyle w:val="af7"/>
              <w:tabs>
                <w:tab w:val="left" w:pos="567"/>
                <w:tab w:val="left" w:pos="1985"/>
              </w:tabs>
              <w:spacing w:before="0" w:after="0"/>
              <w:ind w:left="0" w:right="34"/>
              <w:rPr>
                <w:szCs w:val="24"/>
              </w:rPr>
            </w:pPr>
          </w:p>
        </w:tc>
      </w:tr>
      <w:tr w:rsidR="0057037B"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5A666F" w:rsidRDefault="0057037B"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5A666F" w:rsidRDefault="0057037B" w:rsidP="00514096">
            <w:pPr>
              <w:pStyle w:val="af7"/>
              <w:tabs>
                <w:tab w:val="left" w:pos="567"/>
                <w:tab w:val="left" w:pos="1985"/>
              </w:tabs>
              <w:spacing w:before="0" w:after="0"/>
              <w:ind w:left="0" w:right="34"/>
              <w:rPr>
                <w:szCs w:val="24"/>
              </w:rPr>
            </w:pPr>
            <w:r w:rsidRPr="005A666F">
              <w:rPr>
                <w:szCs w:val="24"/>
              </w:rPr>
              <w:t>Сведения о наличии (отсутствии) нарушений требований Налогового кодекса РФ (в текущем году и двум предшествующим годам)</w:t>
            </w:r>
            <w:r w:rsidRPr="005A666F">
              <w:rPr>
                <w:caps/>
                <w:szCs w:val="24"/>
                <w:vertAlign w:val="superscript"/>
              </w:rPr>
              <w:footnoteReference w:id="3"/>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5A666F" w:rsidRDefault="0057037B" w:rsidP="00514096">
            <w:pPr>
              <w:pStyle w:val="af7"/>
              <w:tabs>
                <w:tab w:val="left" w:pos="567"/>
                <w:tab w:val="left" w:pos="1985"/>
              </w:tabs>
              <w:spacing w:before="0" w:after="0"/>
              <w:ind w:left="0" w:right="34"/>
              <w:rPr>
                <w:szCs w:val="24"/>
              </w:rPr>
            </w:pPr>
          </w:p>
        </w:tc>
      </w:tr>
      <w:tr w:rsidR="0057037B"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5A666F" w:rsidRDefault="0057037B"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5A666F" w:rsidRDefault="0057037B" w:rsidP="00514096">
            <w:pPr>
              <w:pStyle w:val="af7"/>
              <w:tabs>
                <w:tab w:val="left" w:pos="567"/>
                <w:tab w:val="left" w:pos="1985"/>
              </w:tabs>
              <w:spacing w:before="0" w:after="0"/>
              <w:ind w:left="0" w:right="34"/>
              <w:rPr>
                <w:szCs w:val="24"/>
              </w:rPr>
            </w:pPr>
            <w:r w:rsidRPr="005A666F">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5A666F">
              <w:rPr>
                <w:szCs w:val="24"/>
                <w:vertAlign w:val="superscript"/>
              </w:rPr>
              <w:footnoteReference w:id="4"/>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5A666F" w:rsidRDefault="0057037B" w:rsidP="00514096">
            <w:pPr>
              <w:pStyle w:val="af7"/>
              <w:tabs>
                <w:tab w:val="left" w:pos="567"/>
                <w:tab w:val="left" w:pos="1985"/>
              </w:tabs>
              <w:spacing w:before="0" w:after="0"/>
              <w:ind w:left="0" w:right="34"/>
              <w:rPr>
                <w:szCs w:val="24"/>
              </w:rPr>
            </w:pPr>
          </w:p>
        </w:tc>
      </w:tr>
      <w:tr w:rsidR="0057037B" w:rsidRPr="005A666F"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5A666F" w:rsidRDefault="0057037B"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5A666F" w:rsidRDefault="0057037B" w:rsidP="00514096">
            <w:pPr>
              <w:pStyle w:val="af7"/>
              <w:tabs>
                <w:tab w:val="left" w:pos="567"/>
                <w:tab w:val="left" w:pos="1985"/>
              </w:tabs>
              <w:spacing w:before="0" w:after="0"/>
              <w:ind w:left="0" w:right="34"/>
              <w:rPr>
                <w:szCs w:val="24"/>
              </w:rPr>
            </w:pPr>
            <w:r w:rsidRPr="005A666F">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A666F">
              <w:rPr>
                <w:szCs w:val="24"/>
                <w:vertAlign w:val="superscript"/>
              </w:rPr>
              <w:footnoteReference w:id="5"/>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5A666F" w:rsidRDefault="0057037B" w:rsidP="00514096">
            <w:pPr>
              <w:pStyle w:val="af7"/>
              <w:tabs>
                <w:tab w:val="left" w:pos="567"/>
                <w:tab w:val="left" w:pos="1985"/>
              </w:tabs>
              <w:spacing w:before="0" w:after="0"/>
              <w:ind w:left="0" w:right="34"/>
              <w:rPr>
                <w:szCs w:val="24"/>
              </w:rPr>
            </w:pPr>
          </w:p>
        </w:tc>
      </w:tr>
    </w:tbl>
    <w:p w:rsidR="0057037B" w:rsidRPr="005A666F" w:rsidRDefault="0057037B" w:rsidP="004151EE">
      <w:pPr>
        <w:widowControl/>
        <w:numPr>
          <w:ilvl w:val="0"/>
          <w:numId w:val="27"/>
        </w:numPr>
        <w:tabs>
          <w:tab w:val="left" w:pos="567"/>
          <w:tab w:val="left" w:pos="1985"/>
        </w:tabs>
        <w:snapToGrid w:val="0"/>
        <w:ind w:left="0" w:right="34" w:firstLine="0"/>
        <w:jc w:val="center"/>
        <w:rPr>
          <w:szCs w:val="24"/>
        </w:rPr>
        <w:sectPr w:rsidR="0057037B" w:rsidRPr="005A666F" w:rsidSect="0057037B">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Юридический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Почтовый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r w:rsidRPr="005A666F">
              <w:rPr>
                <w:szCs w:val="24"/>
              </w:rPr>
              <w:t>Фактическое местоположение</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Филиалы: перечислить наименования и почтовые адреса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Принадлежность к субъектам малого и среднего предпринимательства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Телефоны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Факс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Адрес электронной почты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color w:val="000000"/>
                <w:szCs w:val="24"/>
              </w:rPr>
            </w:pPr>
            <w:r w:rsidRPr="005A666F">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color w:val="000000"/>
                <w:szCs w:val="24"/>
              </w:rPr>
            </w:pPr>
          </w:p>
        </w:tc>
      </w:tr>
      <w:tr w:rsidR="00211593" w:rsidRPr="005A666F"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color w:val="000000"/>
                <w:szCs w:val="24"/>
              </w:rPr>
            </w:pPr>
            <w:r w:rsidRPr="005A666F">
              <w:rPr>
                <w:color w:val="000000"/>
                <w:szCs w:val="24"/>
              </w:rPr>
              <w:t>Фамилия, Имя и Отчество главного бухгалтера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color w:val="000000"/>
                <w:szCs w:val="24"/>
              </w:rPr>
            </w:pPr>
          </w:p>
        </w:tc>
      </w:tr>
      <w:tr w:rsidR="00211593" w:rsidRPr="005A666F"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 xml:space="preserve">Фамилия, Имя и Отчество ответственного лица </w:t>
            </w:r>
            <w:r w:rsidRPr="005A666F">
              <w:rPr>
                <w:color w:val="000000"/>
                <w:szCs w:val="24"/>
              </w:rPr>
              <w:t>Участника</w:t>
            </w:r>
            <w:r w:rsidRPr="005A666F">
              <w:rPr>
                <w:szCs w:val="24"/>
              </w:rPr>
              <w:t xml:space="preserve"> с указанием должности и контактного телефона</w:t>
            </w:r>
          </w:p>
        </w:tc>
        <w:tc>
          <w:tcPr>
            <w:tcW w:w="2800" w:type="dxa"/>
            <w:tcBorders>
              <w:top w:val="nil"/>
              <w:left w:val="nil"/>
              <w:bottom w:val="nil"/>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p>
        </w:tc>
      </w:tr>
      <w:tr w:rsidR="00211593" w:rsidRPr="005A666F" w:rsidTr="00367399">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clear" w:pos="360"/>
                <w:tab w:val="num" w:pos="-3227"/>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666F" w:rsidRDefault="00211593" w:rsidP="00514096">
            <w:pPr>
              <w:tabs>
                <w:tab w:val="num" w:pos="360"/>
                <w:tab w:val="left" w:pos="567"/>
                <w:tab w:val="left" w:pos="1985"/>
              </w:tabs>
              <w:spacing w:line="276" w:lineRule="auto"/>
              <w:ind w:right="34" w:firstLine="0"/>
              <w:jc w:val="left"/>
              <w:rPr>
                <w:szCs w:val="24"/>
              </w:rPr>
            </w:pPr>
            <w:r w:rsidRPr="005A666F">
              <w:rPr>
                <w:szCs w:val="24"/>
              </w:rPr>
              <w:t>Местом регистрации (местом налогового резидентства) Участника является особая экономическая зона</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5A666F" w:rsidRDefault="00211593" w:rsidP="00514096">
            <w:pPr>
              <w:pStyle w:val="af7"/>
              <w:tabs>
                <w:tab w:val="left" w:pos="567"/>
                <w:tab w:val="left" w:pos="1985"/>
              </w:tabs>
              <w:spacing w:after="0"/>
              <w:ind w:left="0" w:right="34"/>
              <w:jc w:val="center"/>
              <w:rPr>
                <w:b/>
                <w:iCs/>
                <w:color w:val="1F497D"/>
                <w:szCs w:val="24"/>
              </w:rPr>
            </w:pPr>
            <w:r w:rsidRPr="005A666F">
              <w:rPr>
                <w:rStyle w:val="aff1"/>
                <w:szCs w:val="24"/>
              </w:rPr>
              <w:t>(если да, то укажите наименование особой экономической зоны)</w:t>
            </w:r>
          </w:p>
        </w:tc>
      </w:tr>
      <w:tr w:rsidR="00211593" w:rsidRPr="005A666F" w:rsidTr="00367399">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5A666F" w:rsidRDefault="00211593" w:rsidP="004151EE">
            <w:pPr>
              <w:pStyle w:val="affffffd"/>
              <w:numPr>
                <w:ilvl w:val="0"/>
                <w:numId w:val="27"/>
              </w:numPr>
              <w:tabs>
                <w:tab w:val="left" w:pos="567"/>
                <w:tab w:val="left" w:pos="1985"/>
              </w:tabs>
              <w:snapToGrid w:val="0"/>
              <w:spacing w:after="0" w:line="240" w:lineRule="auto"/>
              <w:ind w:left="0" w:right="34" w:firstLine="0"/>
              <w:contextualSpacing/>
              <w:jc w:val="both"/>
              <w:rPr>
                <w:sz w:val="24"/>
                <w:szCs w:val="24"/>
              </w:rPr>
            </w:pPr>
          </w:p>
        </w:tc>
        <w:tc>
          <w:tcPr>
            <w:tcW w:w="5970" w:type="dxa"/>
            <w:tcBorders>
              <w:top w:val="nil"/>
              <w:left w:val="nil"/>
              <w:bottom w:val="single" w:sz="4" w:space="0" w:color="auto"/>
              <w:right w:val="single" w:sz="8" w:space="0" w:color="auto"/>
            </w:tcBorders>
            <w:tcMar>
              <w:top w:w="0" w:type="dxa"/>
              <w:left w:w="108" w:type="dxa"/>
              <w:bottom w:w="0" w:type="dxa"/>
              <w:right w:w="108" w:type="dxa"/>
            </w:tcMar>
          </w:tcPr>
          <w:p w:rsidR="00211593" w:rsidRPr="005A666F" w:rsidRDefault="00211593" w:rsidP="00514096">
            <w:pPr>
              <w:tabs>
                <w:tab w:val="left" w:pos="567"/>
                <w:tab w:val="left" w:pos="1985"/>
              </w:tabs>
              <w:spacing w:line="276" w:lineRule="auto"/>
              <w:ind w:right="34" w:firstLine="0"/>
              <w:jc w:val="left"/>
              <w:rPr>
                <w:szCs w:val="24"/>
              </w:rPr>
            </w:pPr>
            <w:r w:rsidRPr="005A666F">
              <w:rPr>
                <w:szCs w:val="24"/>
              </w:rPr>
              <w:t>Местом регистрации (местом налогового резидентства) Участника является оффшорная зона</w:t>
            </w:r>
          </w:p>
        </w:tc>
        <w:tc>
          <w:tcPr>
            <w:tcW w:w="280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5A666F" w:rsidRDefault="00211593" w:rsidP="00514096">
            <w:pPr>
              <w:pStyle w:val="af7"/>
              <w:tabs>
                <w:tab w:val="left" w:pos="567"/>
                <w:tab w:val="left" w:pos="1985"/>
              </w:tabs>
              <w:spacing w:after="0"/>
              <w:ind w:left="0" w:right="34"/>
              <w:jc w:val="center"/>
              <w:rPr>
                <w:rStyle w:val="aff1"/>
                <w:b w:val="0"/>
                <w:szCs w:val="24"/>
              </w:rPr>
            </w:pPr>
            <w:r w:rsidRPr="005A666F">
              <w:rPr>
                <w:rStyle w:val="aff1"/>
                <w:szCs w:val="24"/>
              </w:rPr>
              <w:t>(если да, то укажите наименование оффшорной зоны)</w:t>
            </w:r>
          </w:p>
        </w:tc>
      </w:tr>
      <w:tr w:rsidR="00211593" w:rsidRPr="005A666F"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5A666F" w:rsidRDefault="00211593" w:rsidP="00514096">
            <w:pPr>
              <w:pStyle w:val="af7"/>
              <w:tabs>
                <w:tab w:val="left" w:pos="567"/>
                <w:tab w:val="left" w:pos="1985"/>
              </w:tabs>
              <w:spacing w:before="0" w:after="0"/>
              <w:ind w:left="0" w:right="34"/>
              <w:rPr>
                <w:szCs w:val="24"/>
              </w:rPr>
            </w:pPr>
            <w:r w:rsidRPr="005A666F">
              <w:rPr>
                <w:szCs w:val="24"/>
              </w:rPr>
              <w:t>Участник имеет постоянное представительство в оффшорной зоне</w:t>
            </w:r>
          </w:p>
        </w:tc>
        <w:tc>
          <w:tcPr>
            <w:tcW w:w="2800" w:type="dxa"/>
            <w:tcBorders>
              <w:top w:val="nil"/>
              <w:left w:val="nil"/>
              <w:bottom w:val="nil"/>
              <w:right w:val="single" w:sz="8" w:space="0" w:color="auto"/>
            </w:tcBorders>
            <w:tcMar>
              <w:top w:w="0" w:type="dxa"/>
              <w:left w:w="108" w:type="dxa"/>
              <w:bottom w:w="0" w:type="dxa"/>
              <w:right w:w="108" w:type="dxa"/>
            </w:tcMar>
            <w:vAlign w:val="center"/>
            <w:hideMark/>
          </w:tcPr>
          <w:p w:rsidR="00211593" w:rsidRPr="005A666F" w:rsidRDefault="00211593" w:rsidP="00514096">
            <w:pPr>
              <w:pStyle w:val="af7"/>
              <w:tabs>
                <w:tab w:val="left" w:pos="567"/>
                <w:tab w:val="left" w:pos="1985"/>
              </w:tabs>
              <w:spacing w:after="0"/>
              <w:ind w:left="0" w:right="34"/>
              <w:jc w:val="center"/>
              <w:rPr>
                <w:rStyle w:val="aff1"/>
                <w:b w:val="0"/>
                <w:szCs w:val="24"/>
              </w:rPr>
            </w:pPr>
            <w:r w:rsidRPr="005A666F">
              <w:rPr>
                <w:rStyle w:val="aff1"/>
                <w:szCs w:val="24"/>
              </w:rPr>
              <w:t>(если да, то укажите наименование оффшорной зоны)</w:t>
            </w:r>
          </w:p>
        </w:tc>
      </w:tr>
      <w:tr w:rsidR="00211593" w:rsidRPr="005A666F" w:rsidTr="00367399">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5A666F" w:rsidRDefault="00211593"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666F" w:rsidRDefault="00211593" w:rsidP="00514096">
            <w:pPr>
              <w:pStyle w:val="af7"/>
              <w:tabs>
                <w:tab w:val="left" w:pos="567"/>
                <w:tab w:val="left" w:pos="1985"/>
              </w:tabs>
              <w:spacing w:before="0" w:after="0"/>
              <w:ind w:left="0" w:right="34"/>
              <w:rPr>
                <w:szCs w:val="24"/>
              </w:rPr>
            </w:pPr>
            <w:r w:rsidRPr="005A666F">
              <w:rPr>
                <w:szCs w:val="24"/>
              </w:rPr>
              <w:t>Участник применяет один из спец. режимов налогообложения (ЕСХН, ЕНВД)</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5A666F" w:rsidRDefault="00211593" w:rsidP="00514096">
            <w:pPr>
              <w:pStyle w:val="af7"/>
              <w:tabs>
                <w:tab w:val="left" w:pos="567"/>
                <w:tab w:val="left" w:pos="1985"/>
              </w:tabs>
              <w:spacing w:after="0"/>
              <w:ind w:left="0" w:right="34"/>
              <w:jc w:val="center"/>
              <w:rPr>
                <w:rStyle w:val="aff1"/>
                <w:b w:val="0"/>
                <w:szCs w:val="24"/>
              </w:rPr>
            </w:pPr>
            <w:r w:rsidRPr="005A666F">
              <w:rPr>
                <w:rStyle w:val="aff1"/>
                <w:szCs w:val="24"/>
              </w:rPr>
              <w:t>(нет/указать какой)</w:t>
            </w:r>
          </w:p>
        </w:tc>
      </w:tr>
      <w:tr w:rsidR="00D51BC8" w:rsidRPr="005A666F"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5A666F" w:rsidRDefault="00D51BC8" w:rsidP="004151EE">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5A666F" w:rsidRDefault="00D51BC8" w:rsidP="00514096">
            <w:pPr>
              <w:pStyle w:val="af7"/>
              <w:tabs>
                <w:tab w:val="left" w:pos="567"/>
                <w:tab w:val="left" w:pos="1985"/>
              </w:tabs>
              <w:spacing w:before="0" w:after="0"/>
              <w:ind w:left="0" w:right="34"/>
              <w:rPr>
                <w:szCs w:val="24"/>
              </w:rPr>
            </w:pPr>
            <w:r w:rsidRPr="005A666F">
              <w:rPr>
                <w:szCs w:val="24"/>
              </w:rPr>
              <w:t>Участник освобожден от обязанности уплаты налога на прибыль или применяет ставку 0%  (в соответствии с п. 5,1 ст. 284 НК РФ)</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5A666F" w:rsidRDefault="00D51BC8" w:rsidP="00514096">
            <w:pPr>
              <w:pStyle w:val="af7"/>
              <w:tabs>
                <w:tab w:val="left" w:pos="567"/>
                <w:tab w:val="left" w:pos="1985"/>
              </w:tabs>
              <w:spacing w:after="0"/>
              <w:ind w:left="0" w:right="34"/>
              <w:jc w:val="center"/>
              <w:rPr>
                <w:rStyle w:val="aff1"/>
                <w:b w:val="0"/>
                <w:szCs w:val="24"/>
              </w:rPr>
            </w:pPr>
            <w:r w:rsidRPr="005A666F">
              <w:rPr>
                <w:rStyle w:val="aff1"/>
                <w:szCs w:val="24"/>
              </w:rPr>
              <w:t>(нет/указать что именно)</w:t>
            </w:r>
          </w:p>
        </w:tc>
      </w:tr>
      <w:tr w:rsidR="00D51BC8" w:rsidRPr="005A666F"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5A666F" w:rsidRDefault="00D51BC8" w:rsidP="004151EE">
            <w:pPr>
              <w:widowControl/>
              <w:numPr>
                <w:ilvl w:val="0"/>
                <w:numId w:val="27"/>
              </w:numPr>
              <w:tabs>
                <w:tab w:val="left" w:pos="567"/>
                <w:tab w:val="left" w:pos="1985"/>
              </w:tabs>
              <w:snapToGrid w:val="0"/>
              <w:ind w:left="0" w:right="34" w:firstLine="0"/>
              <w:jc w:val="center"/>
              <w:rPr>
                <w:szCs w:val="24"/>
              </w:rPr>
            </w:pPr>
            <w:bookmarkStart w:id="328" w:name="_Toc439170689"/>
            <w:bookmarkStart w:id="329" w:name="_Toc439172791"/>
            <w:bookmarkStart w:id="330" w:name="_Toc439173235"/>
            <w:bookmarkStart w:id="331" w:name="_Toc439238231"/>
            <w:bookmarkStart w:id="332" w:name="_Toc439252779"/>
            <w:bookmarkStart w:id="333" w:name="_Ref440272147"/>
            <w:bookmarkStart w:id="334" w:name="_Toc440361390"/>
            <w:bookmarkStart w:id="335" w:name="_Toc441131120"/>
            <w:bookmarkStart w:id="336" w:name="_Ref444173080"/>
            <w:bookmarkStart w:id="337" w:name="_Ref444173192"/>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5A666F" w:rsidRDefault="00D51BC8" w:rsidP="00085744">
            <w:pPr>
              <w:pStyle w:val="af7"/>
              <w:tabs>
                <w:tab w:val="left" w:pos="567"/>
                <w:tab w:val="left" w:pos="1985"/>
              </w:tabs>
              <w:spacing w:before="0" w:after="0"/>
              <w:ind w:left="0" w:right="34"/>
              <w:rPr>
                <w:szCs w:val="24"/>
              </w:rPr>
            </w:pPr>
            <w:r w:rsidRPr="005A666F">
              <w:rPr>
                <w:szCs w:val="24"/>
              </w:rPr>
              <w:t>Отнесение Участника закупки к категории субъектов малого и среднего предпринимательства</w:t>
            </w:r>
            <w:r w:rsidRPr="005A666F">
              <w:rPr>
                <w:rStyle w:val="afffffffff"/>
                <w:sz w:val="20"/>
                <w:szCs w:val="20"/>
              </w:rPr>
              <w:endnoteReference w:id="2"/>
            </w:r>
            <w:r w:rsidRPr="005A666F">
              <w:rPr>
                <w:sz w:val="20"/>
                <w:szCs w:val="20"/>
              </w:rPr>
              <w:t xml:space="preserve"> </w:t>
            </w:r>
            <w:r w:rsidRPr="005A666F">
              <w:rPr>
                <w:i/>
                <w:sz w:val="20"/>
                <w:szCs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5A666F" w:rsidRDefault="00D51BC8" w:rsidP="00514096">
            <w:pPr>
              <w:pStyle w:val="af7"/>
              <w:tabs>
                <w:tab w:val="left" w:pos="567"/>
                <w:tab w:val="left" w:pos="1985"/>
              </w:tabs>
              <w:spacing w:after="0"/>
              <w:ind w:left="0" w:right="34"/>
              <w:jc w:val="center"/>
              <w:rPr>
                <w:rStyle w:val="aff1"/>
                <w:szCs w:val="24"/>
              </w:rPr>
            </w:pPr>
          </w:p>
        </w:tc>
      </w:tr>
    </w:tbl>
    <w:p w:rsidR="00D51BC8" w:rsidRPr="005A666F" w:rsidRDefault="00D51BC8" w:rsidP="004C4238">
      <w:pPr>
        <w:tabs>
          <w:tab w:val="left" w:pos="567"/>
          <w:tab w:val="left" w:pos="1985"/>
        </w:tabs>
        <w:ind w:right="5810" w:firstLine="0"/>
      </w:pPr>
    </w:p>
    <w:p w:rsidR="00D51BC8" w:rsidRPr="005A666F" w:rsidRDefault="00D51BC8" w:rsidP="004C4238">
      <w:pPr>
        <w:tabs>
          <w:tab w:val="left" w:pos="567"/>
          <w:tab w:val="left" w:pos="1985"/>
        </w:tabs>
        <w:ind w:right="5810" w:firstLine="0"/>
        <w:rPr>
          <w:color w:val="000000"/>
        </w:rPr>
      </w:pPr>
      <w:r w:rsidRPr="005A666F">
        <w:rPr>
          <w:color w:val="000000"/>
        </w:rPr>
        <w:t>___________________________________</w:t>
      </w:r>
    </w:p>
    <w:p w:rsidR="00D51BC8" w:rsidRPr="005A666F" w:rsidRDefault="00D51BC8" w:rsidP="004C4238">
      <w:pPr>
        <w:tabs>
          <w:tab w:val="left" w:pos="567"/>
          <w:tab w:val="left" w:pos="1985"/>
        </w:tabs>
        <w:ind w:right="5810" w:firstLine="0"/>
        <w:jc w:val="center"/>
        <w:rPr>
          <w:color w:val="000000"/>
          <w:vertAlign w:val="superscript"/>
        </w:rPr>
      </w:pPr>
      <w:r w:rsidRPr="005A666F">
        <w:rPr>
          <w:color w:val="000000"/>
          <w:vertAlign w:val="superscript"/>
        </w:rPr>
        <w:t>(подпись, М.П.)</w:t>
      </w:r>
    </w:p>
    <w:p w:rsidR="00D51BC8" w:rsidRPr="005A666F" w:rsidRDefault="00D51BC8" w:rsidP="004C4238">
      <w:pPr>
        <w:tabs>
          <w:tab w:val="left" w:pos="567"/>
          <w:tab w:val="left" w:pos="1985"/>
        </w:tabs>
        <w:ind w:right="5810" w:firstLine="0"/>
        <w:rPr>
          <w:color w:val="000000"/>
        </w:rPr>
      </w:pPr>
      <w:r w:rsidRPr="005A666F">
        <w:rPr>
          <w:color w:val="000000"/>
        </w:rPr>
        <w:t>___________________________________</w:t>
      </w:r>
    </w:p>
    <w:p w:rsidR="00D51BC8" w:rsidRPr="005A666F" w:rsidRDefault="00D51BC8" w:rsidP="004C4238">
      <w:pPr>
        <w:tabs>
          <w:tab w:val="left" w:pos="567"/>
          <w:tab w:val="left" w:pos="1985"/>
        </w:tabs>
        <w:ind w:right="5810" w:firstLine="0"/>
        <w:jc w:val="center"/>
        <w:rPr>
          <w:color w:val="000000"/>
          <w:vertAlign w:val="superscript"/>
        </w:rPr>
      </w:pPr>
      <w:r w:rsidRPr="005A666F">
        <w:rPr>
          <w:color w:val="000000"/>
          <w:vertAlign w:val="superscript"/>
        </w:rPr>
        <w:t>(фамилия, имя, отчество подписавшего, должность)</w:t>
      </w:r>
    </w:p>
    <w:p w:rsidR="00D51BC8" w:rsidRPr="005A666F" w:rsidRDefault="00D51BC8" w:rsidP="00514096">
      <w:pPr>
        <w:tabs>
          <w:tab w:val="left" w:pos="567"/>
          <w:tab w:val="left" w:pos="1985"/>
        </w:tabs>
        <w:ind w:right="34" w:firstLine="0"/>
        <w:jc w:val="center"/>
        <w:rPr>
          <w:color w:val="000000"/>
          <w:vertAlign w:val="superscript"/>
        </w:rPr>
      </w:pPr>
    </w:p>
    <w:p w:rsidR="00D51BC8" w:rsidRPr="005A666F" w:rsidRDefault="00D51BC8" w:rsidP="00514096">
      <w:pPr>
        <w:tabs>
          <w:tab w:val="left" w:pos="567"/>
          <w:tab w:val="left" w:pos="1985"/>
        </w:tabs>
        <w:ind w:right="34" w:firstLine="0"/>
        <w:jc w:val="center"/>
        <w:rPr>
          <w:color w:val="000000"/>
          <w:vertAlign w:val="superscript"/>
        </w:rPr>
      </w:pPr>
    </w:p>
    <w:p w:rsidR="00D51BC8" w:rsidRPr="005A666F" w:rsidRDefault="00D51BC8" w:rsidP="00514096">
      <w:pPr>
        <w:tabs>
          <w:tab w:val="left" w:pos="567"/>
          <w:tab w:val="left" w:pos="1985"/>
        </w:tabs>
        <w:ind w:right="34" w:firstLine="0"/>
        <w:jc w:val="center"/>
        <w:rPr>
          <w:color w:val="000000"/>
          <w:vertAlign w:val="superscript"/>
        </w:rPr>
      </w:pPr>
    </w:p>
    <w:p w:rsidR="00F16B9A" w:rsidRPr="005A666F" w:rsidRDefault="00F16B9A" w:rsidP="00514096">
      <w:pPr>
        <w:tabs>
          <w:tab w:val="left" w:pos="567"/>
          <w:tab w:val="left" w:pos="1985"/>
        </w:tabs>
        <w:ind w:right="34" w:firstLine="0"/>
        <w:jc w:val="center"/>
        <w:rPr>
          <w:color w:val="000000"/>
          <w:vertAlign w:val="superscript"/>
        </w:rPr>
      </w:pPr>
    </w:p>
    <w:p w:rsidR="00F16B9A" w:rsidRPr="005A666F" w:rsidRDefault="00F16B9A" w:rsidP="00514096">
      <w:pPr>
        <w:tabs>
          <w:tab w:val="left" w:pos="567"/>
          <w:tab w:val="left" w:pos="1985"/>
        </w:tabs>
        <w:ind w:right="34" w:firstLine="0"/>
        <w:jc w:val="center"/>
        <w:rPr>
          <w:color w:val="000000"/>
          <w:vertAlign w:val="superscript"/>
        </w:rPr>
      </w:pPr>
    </w:p>
    <w:p w:rsidR="00D51BC8" w:rsidRPr="005A666F" w:rsidRDefault="00D51BC8" w:rsidP="00514096">
      <w:pPr>
        <w:tabs>
          <w:tab w:val="left" w:pos="567"/>
          <w:tab w:val="left" w:pos="1985"/>
        </w:tabs>
        <w:ind w:right="34" w:firstLine="0"/>
        <w:jc w:val="center"/>
        <w:rPr>
          <w:color w:val="000000"/>
          <w:vertAlign w:val="superscript"/>
        </w:rPr>
      </w:pPr>
    </w:p>
    <w:p w:rsidR="00D51BC8" w:rsidRPr="005A666F" w:rsidRDefault="00367399" w:rsidP="00514096">
      <w:pPr>
        <w:tabs>
          <w:tab w:val="left" w:pos="567"/>
          <w:tab w:val="left" w:pos="1985"/>
        </w:tabs>
        <w:ind w:right="34" w:firstLine="0"/>
        <w:rPr>
          <w:sz w:val="20"/>
        </w:rPr>
      </w:pPr>
      <w:r w:rsidRPr="005A666F">
        <w:rPr>
          <w:vertAlign w:val="superscript"/>
        </w:rPr>
        <w:t>1</w:t>
      </w:r>
      <w:r w:rsidR="00D51BC8" w:rsidRPr="005A666F">
        <w:t xml:space="preserve"> </w:t>
      </w:r>
      <w:r w:rsidR="00D51BC8" w:rsidRPr="005A666F">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A666F" w:rsidRDefault="00F16B9A" w:rsidP="002D33BE">
      <w:pPr>
        <w:tabs>
          <w:tab w:val="left" w:pos="567"/>
          <w:tab w:val="left" w:pos="1985"/>
        </w:tabs>
        <w:ind w:right="34" w:firstLine="0"/>
        <w:rPr>
          <w:b/>
          <w:sz w:val="2"/>
          <w:szCs w:val="2"/>
        </w:rPr>
      </w:pPr>
      <w:r w:rsidRPr="005A666F">
        <w:rPr>
          <w:color w:val="000000"/>
          <w:sz w:val="20"/>
          <w:vertAlign w:val="superscript"/>
        </w:rPr>
        <w:br w:type="page"/>
      </w:r>
      <w:bookmarkStart w:id="338" w:name="_Toc125426243"/>
      <w:bookmarkStart w:id="339" w:name="_Toc396984070"/>
      <w:bookmarkStart w:id="340" w:name="_Toc423423673"/>
      <w:bookmarkEnd w:id="328"/>
      <w:bookmarkEnd w:id="329"/>
      <w:bookmarkEnd w:id="330"/>
      <w:bookmarkEnd w:id="331"/>
      <w:bookmarkEnd w:id="332"/>
      <w:bookmarkEnd w:id="333"/>
      <w:bookmarkEnd w:id="334"/>
      <w:bookmarkEnd w:id="335"/>
      <w:bookmarkEnd w:id="336"/>
      <w:bookmarkEnd w:id="337"/>
    </w:p>
    <w:p w:rsidR="00211593" w:rsidRPr="005A666F" w:rsidRDefault="00211593" w:rsidP="004151EE">
      <w:pPr>
        <w:pStyle w:val="3"/>
        <w:numPr>
          <w:ilvl w:val="2"/>
          <w:numId w:val="36"/>
        </w:numPr>
        <w:tabs>
          <w:tab w:val="left" w:pos="567"/>
          <w:tab w:val="left" w:pos="1985"/>
        </w:tabs>
        <w:ind w:left="0" w:right="34" w:firstLine="0"/>
        <w:rPr>
          <w:sz w:val="24"/>
          <w:szCs w:val="24"/>
        </w:rPr>
      </w:pPr>
      <w:bookmarkStart w:id="341" w:name="_Toc466908620"/>
      <w:bookmarkStart w:id="342" w:name="_Toc469479690"/>
      <w:bookmarkStart w:id="343" w:name="_Toc471986640"/>
      <w:bookmarkStart w:id="344" w:name="_Toc498509274"/>
      <w:bookmarkStart w:id="345" w:name="_Toc524939630"/>
      <w:bookmarkStart w:id="346" w:name="_Toc535853819"/>
      <w:bookmarkStart w:id="347" w:name="_Toc536020450"/>
      <w:bookmarkStart w:id="348" w:name="_Toc167440621"/>
      <w:bookmarkStart w:id="349" w:name="_Toc439170691"/>
      <w:bookmarkStart w:id="350" w:name="_Toc439172793"/>
      <w:bookmarkStart w:id="351" w:name="_Toc439173237"/>
      <w:bookmarkStart w:id="352" w:name="_Toc439238233"/>
      <w:bookmarkStart w:id="353" w:name="_Toc439252780"/>
      <w:bookmarkStart w:id="354" w:name="_Toc439323754"/>
      <w:bookmarkStart w:id="355" w:name="_Toc440361391"/>
      <w:bookmarkStart w:id="356" w:name="_Toc440376146"/>
      <w:bookmarkStart w:id="357" w:name="_Toc440376273"/>
      <w:bookmarkStart w:id="358" w:name="_Toc440382531"/>
      <w:bookmarkStart w:id="359" w:name="_Toc440447201"/>
      <w:bookmarkStart w:id="360" w:name="_Toc440632362"/>
      <w:bookmarkStart w:id="361" w:name="_Toc440875134"/>
      <w:bookmarkStart w:id="362" w:name="_Toc441131121"/>
      <w:bookmarkStart w:id="363" w:name="_Toc441485149"/>
      <w:bookmarkStart w:id="364" w:name="_Toc441503334"/>
      <w:bookmarkStart w:id="365" w:name="_Toc441572126"/>
      <w:bookmarkStart w:id="366" w:name="_Toc441575218"/>
      <w:bookmarkStart w:id="367" w:name="_Toc442195887"/>
      <w:bookmarkStart w:id="368" w:name="_Toc442251929"/>
      <w:bookmarkStart w:id="369" w:name="_Toc442258878"/>
      <w:bookmarkStart w:id="370" w:name="_Toc442259118"/>
      <w:bookmarkStart w:id="371" w:name="_Toc442265429"/>
      <w:bookmarkStart w:id="372" w:name="_Toc447292635"/>
      <w:bookmarkStart w:id="373" w:name="_Toc461809081"/>
      <w:bookmarkStart w:id="374" w:name="_Toc463514500"/>
      <w:r w:rsidRPr="005A666F">
        <w:rPr>
          <w:sz w:val="24"/>
          <w:szCs w:val="24"/>
        </w:rPr>
        <w:lastRenderedPageBreak/>
        <w:t>Инструкции по заполнению</w:t>
      </w:r>
      <w:bookmarkEnd w:id="338"/>
      <w:bookmarkEnd w:id="341"/>
      <w:bookmarkEnd w:id="342"/>
      <w:bookmarkEnd w:id="343"/>
      <w:bookmarkEnd w:id="344"/>
      <w:bookmarkEnd w:id="345"/>
      <w:bookmarkEnd w:id="346"/>
      <w:bookmarkEnd w:id="347"/>
      <w:bookmarkEnd w:id="348"/>
      <w:r w:rsidRPr="005A666F">
        <w:rPr>
          <w:sz w:val="24"/>
          <w:szCs w:val="24"/>
        </w:rPr>
        <w:t xml:space="preserve"> </w:t>
      </w:r>
      <w:bookmarkEnd w:id="339"/>
      <w:bookmarkEnd w:id="340"/>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211593" w:rsidRPr="005A666F" w:rsidRDefault="0013765E" w:rsidP="004151EE">
      <w:pPr>
        <w:pStyle w:val="aff"/>
        <w:numPr>
          <w:ilvl w:val="3"/>
          <w:numId w:val="36"/>
        </w:numPr>
        <w:tabs>
          <w:tab w:val="left" w:pos="567"/>
          <w:tab w:val="left" w:pos="1985"/>
        </w:tabs>
        <w:snapToGrid w:val="0"/>
        <w:spacing w:line="240" w:lineRule="auto"/>
        <w:ind w:left="0" w:right="34" w:firstLine="1134"/>
        <w:rPr>
          <w:sz w:val="24"/>
          <w:szCs w:val="24"/>
        </w:rPr>
      </w:pPr>
      <w:r w:rsidRPr="005A666F">
        <w:rPr>
          <w:sz w:val="24"/>
          <w:szCs w:val="24"/>
        </w:rPr>
        <w:t xml:space="preserve">Участник указывает дату и номер </w:t>
      </w:r>
      <w:r w:rsidRPr="005A666F">
        <w:rPr>
          <w:sz w:val="24"/>
          <w:szCs w:val="24"/>
          <w:lang w:val="ru-RU"/>
        </w:rPr>
        <w:t>Заявки</w:t>
      </w:r>
      <w:r w:rsidRPr="005A666F">
        <w:rPr>
          <w:sz w:val="24"/>
          <w:szCs w:val="24"/>
        </w:rPr>
        <w:t xml:space="preserve"> в соответствии с </w:t>
      </w:r>
      <w:r w:rsidRPr="005A666F">
        <w:rPr>
          <w:sz w:val="24"/>
          <w:szCs w:val="24"/>
          <w:lang w:val="ru-RU"/>
        </w:rPr>
        <w:t>Письмом об участии в Аукционе</w:t>
      </w:r>
      <w:r w:rsidR="00211593" w:rsidRPr="005A666F">
        <w:rPr>
          <w:sz w:val="24"/>
          <w:szCs w:val="24"/>
        </w:rPr>
        <w:t>.</w:t>
      </w:r>
    </w:p>
    <w:p w:rsidR="00211593" w:rsidRPr="005A666F" w:rsidRDefault="00211593" w:rsidP="004151EE">
      <w:pPr>
        <w:pStyle w:val="aff"/>
        <w:numPr>
          <w:ilvl w:val="3"/>
          <w:numId w:val="36"/>
        </w:numPr>
        <w:tabs>
          <w:tab w:val="left" w:pos="567"/>
          <w:tab w:val="left" w:pos="1985"/>
        </w:tabs>
        <w:snapToGrid w:val="0"/>
        <w:spacing w:before="100" w:beforeAutospacing="1" w:line="240" w:lineRule="auto"/>
        <w:ind w:left="0" w:right="34" w:firstLine="1134"/>
        <w:rPr>
          <w:sz w:val="24"/>
          <w:szCs w:val="24"/>
        </w:rPr>
      </w:pPr>
      <w:r w:rsidRPr="005A666F">
        <w:rPr>
          <w:sz w:val="24"/>
          <w:szCs w:val="24"/>
        </w:rPr>
        <w:t>Участник указывает свое фирменное наименование (в т.ч. организационно-правовую форму) и свой юридический адрес.</w:t>
      </w:r>
    </w:p>
    <w:p w:rsidR="00211593" w:rsidRPr="005A666F" w:rsidRDefault="009A1E35" w:rsidP="0013765E">
      <w:pPr>
        <w:pStyle w:val="aff"/>
        <w:numPr>
          <w:ilvl w:val="3"/>
          <w:numId w:val="36"/>
        </w:numPr>
        <w:tabs>
          <w:tab w:val="left" w:pos="567"/>
          <w:tab w:val="left" w:pos="1985"/>
        </w:tabs>
        <w:snapToGrid w:val="0"/>
        <w:spacing w:before="100" w:beforeAutospacing="1" w:line="240" w:lineRule="auto"/>
        <w:ind w:left="0" w:right="34" w:firstLine="1134"/>
        <w:rPr>
          <w:sz w:val="24"/>
          <w:szCs w:val="24"/>
        </w:rPr>
      </w:pPr>
      <w:r w:rsidRPr="005A666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p>
    <w:p w:rsidR="0057037B" w:rsidRPr="005A666F" w:rsidRDefault="0057037B" w:rsidP="004151EE">
      <w:pPr>
        <w:pStyle w:val="aff"/>
        <w:numPr>
          <w:ilvl w:val="3"/>
          <w:numId w:val="36"/>
        </w:numPr>
        <w:tabs>
          <w:tab w:val="left" w:pos="567"/>
          <w:tab w:val="left" w:pos="1985"/>
        </w:tabs>
        <w:snapToGrid w:val="0"/>
        <w:spacing w:before="100" w:beforeAutospacing="1" w:line="240" w:lineRule="auto"/>
        <w:ind w:left="0" w:right="34" w:firstLine="1134"/>
        <w:rPr>
          <w:sz w:val="24"/>
          <w:szCs w:val="24"/>
        </w:rPr>
      </w:pPr>
      <w:r w:rsidRPr="005A666F">
        <w:rPr>
          <w:sz w:val="24"/>
          <w:szCs w:val="24"/>
          <w:lang w:val="ru-RU"/>
        </w:rPr>
        <w:t>Графа 11 «</w:t>
      </w:r>
      <w:r w:rsidRPr="005A666F">
        <w:rPr>
          <w:sz w:val="24"/>
          <w:szCs w:val="24"/>
        </w:rPr>
        <w:t>Сведения</w:t>
      </w:r>
      <w:r w:rsidRPr="005A666F">
        <w:rPr>
          <w:sz w:val="24"/>
          <w:szCs w:val="24"/>
          <w:lang w:val="ru-RU"/>
        </w:rPr>
        <w:t xml:space="preserve">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5A666F">
        <w:rPr>
          <w:b/>
          <w:sz w:val="24"/>
          <w:szCs w:val="24"/>
        </w:rPr>
        <w:t>Перечн</w:t>
      </w:r>
      <w:r w:rsidRPr="005A666F">
        <w:rPr>
          <w:b/>
          <w:sz w:val="24"/>
          <w:szCs w:val="24"/>
          <w:lang w:val="ru-RU"/>
        </w:rPr>
        <w:t>ем</w:t>
      </w:r>
      <w:r w:rsidRPr="005A666F">
        <w:rPr>
          <w:b/>
          <w:sz w:val="24"/>
          <w:szCs w:val="24"/>
        </w:rPr>
        <w:t xml:space="preserve"> публичных должностных лиц</w:t>
      </w:r>
      <w:r w:rsidRPr="005A666F">
        <w:rPr>
          <w:b/>
          <w:sz w:val="24"/>
          <w:szCs w:val="24"/>
          <w:lang w:val="ru-RU"/>
        </w:rPr>
        <w:t>:</w:t>
      </w:r>
    </w:p>
    <w:p w:rsidR="0057037B" w:rsidRPr="005A666F" w:rsidRDefault="0057037B" w:rsidP="00514096">
      <w:pPr>
        <w:pStyle w:val="aff"/>
        <w:tabs>
          <w:tab w:val="clear" w:pos="360"/>
          <w:tab w:val="left" w:pos="567"/>
          <w:tab w:val="left" w:pos="1985"/>
        </w:tabs>
        <w:snapToGrid w:val="0"/>
        <w:spacing w:before="100" w:beforeAutospacing="1" w:line="240" w:lineRule="auto"/>
        <w:ind w:left="0" w:right="34" w:firstLine="0"/>
        <w:jc w:val="center"/>
        <w:rPr>
          <w:b/>
          <w:sz w:val="24"/>
          <w:szCs w:val="24"/>
          <w:lang w:val="ru-RU"/>
        </w:rPr>
      </w:pPr>
      <w:r w:rsidRPr="005A666F">
        <w:rPr>
          <w:b/>
          <w:sz w:val="24"/>
          <w:szCs w:val="24"/>
        </w:rPr>
        <w:t>Перечень публичных должностных лиц</w:t>
      </w:r>
    </w:p>
    <w:p w:rsidR="0057037B" w:rsidRPr="005A666F" w:rsidRDefault="0057037B" w:rsidP="002D33BE">
      <w:pPr>
        <w:tabs>
          <w:tab w:val="left" w:pos="567"/>
          <w:tab w:val="left" w:pos="1985"/>
        </w:tabs>
        <w:autoSpaceDE w:val="0"/>
        <w:autoSpaceDN w:val="0"/>
        <w:adjustRightInd w:val="0"/>
        <w:ind w:right="34" w:firstLine="567"/>
        <w:rPr>
          <w:szCs w:val="24"/>
        </w:rPr>
      </w:pPr>
      <w:r w:rsidRPr="005A666F">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5A666F">
          <w:rPr>
            <w:szCs w:val="24"/>
          </w:rPr>
          <w:t>Конвенцией</w:t>
        </w:r>
      </w:hyperlink>
      <w:r w:rsidRPr="005A666F">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57037B" w:rsidRPr="005A666F" w:rsidRDefault="0057037B" w:rsidP="002D33BE">
      <w:pPr>
        <w:tabs>
          <w:tab w:val="left" w:pos="567"/>
          <w:tab w:val="left" w:pos="1985"/>
        </w:tabs>
        <w:autoSpaceDE w:val="0"/>
        <w:autoSpaceDN w:val="0"/>
        <w:adjustRightInd w:val="0"/>
        <w:ind w:right="34" w:firstLine="567"/>
        <w:rPr>
          <w:szCs w:val="24"/>
        </w:rPr>
      </w:pPr>
      <w:r w:rsidRPr="005A666F">
        <w:rPr>
          <w:szCs w:val="24"/>
        </w:rPr>
        <w:t xml:space="preserve">Российская Федерация ратифицировала </w:t>
      </w:r>
      <w:hyperlink r:id="rId13" w:history="1">
        <w:r w:rsidRPr="005A666F">
          <w:rPr>
            <w:szCs w:val="24"/>
          </w:rPr>
          <w:t>Конвенцию</w:t>
        </w:r>
      </w:hyperlink>
      <w:r w:rsidRPr="005A666F">
        <w:rPr>
          <w:szCs w:val="24"/>
        </w:rPr>
        <w:t xml:space="preserve"> ООН против коррупции в 2006 году (8 марта 2006 года принят Федеральный </w:t>
      </w:r>
      <w:hyperlink r:id="rId14" w:history="1">
        <w:r w:rsidRPr="005A666F">
          <w:rPr>
            <w:szCs w:val="24"/>
          </w:rPr>
          <w:t>закон</w:t>
        </w:r>
      </w:hyperlink>
      <w:r w:rsidRPr="005A666F">
        <w:rPr>
          <w:szCs w:val="24"/>
        </w:rPr>
        <w:t xml:space="preserve"> № 40-ФЗ "О ратификации Конвенции Организации Объединенных Наций против коррупции).</w:t>
      </w:r>
    </w:p>
    <w:p w:rsidR="0057037B" w:rsidRPr="005A666F" w:rsidRDefault="0057037B" w:rsidP="002D33BE">
      <w:pPr>
        <w:pStyle w:val="ConsPlusNormal"/>
        <w:tabs>
          <w:tab w:val="left" w:pos="567"/>
          <w:tab w:val="left" w:pos="1985"/>
        </w:tabs>
        <w:ind w:right="34" w:firstLine="567"/>
        <w:jc w:val="both"/>
        <w:rPr>
          <w:rFonts w:ascii="Times New Roman" w:eastAsia="Calibri" w:hAnsi="Times New Roman" w:cs="Times New Roman"/>
          <w:sz w:val="24"/>
          <w:szCs w:val="24"/>
          <w:lang w:eastAsia="en-US"/>
        </w:rPr>
      </w:pPr>
      <w:r w:rsidRPr="005A666F">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7037B" w:rsidRPr="005A666F" w:rsidRDefault="0057037B" w:rsidP="002D33BE">
      <w:pPr>
        <w:tabs>
          <w:tab w:val="left" w:pos="567"/>
          <w:tab w:val="left" w:pos="1985"/>
        </w:tabs>
        <w:ind w:right="34" w:firstLine="567"/>
        <w:rPr>
          <w:szCs w:val="24"/>
        </w:rPr>
      </w:pPr>
      <w:r w:rsidRPr="005A666F">
        <w:rPr>
          <w:b/>
          <w:szCs w:val="24"/>
        </w:rPr>
        <w:t>1. ПУБЛИЧНОЕ ДОЛЖНОСТНОЕ ЛИЦО (ПДЛ)</w:t>
      </w:r>
      <w:r w:rsidRPr="005A666F">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7037B" w:rsidRPr="005A666F" w:rsidRDefault="0057037B" w:rsidP="002D33BE">
      <w:pPr>
        <w:tabs>
          <w:tab w:val="left" w:pos="567"/>
          <w:tab w:val="left" w:pos="1985"/>
        </w:tabs>
        <w:ind w:right="34" w:firstLine="567"/>
        <w:rPr>
          <w:szCs w:val="24"/>
        </w:rPr>
      </w:pPr>
      <w:r w:rsidRPr="005A666F">
        <w:rPr>
          <w:b/>
          <w:szCs w:val="24"/>
        </w:rPr>
        <w:t>2.</w:t>
      </w:r>
      <w:r w:rsidRPr="005A666F">
        <w:rPr>
          <w:szCs w:val="24"/>
        </w:rPr>
        <w:t xml:space="preserve"> </w:t>
      </w:r>
      <w:r w:rsidRPr="005A666F">
        <w:rPr>
          <w:b/>
          <w:szCs w:val="24"/>
        </w:rPr>
        <w:t>ИНОСТРАННОЕ ПУБЛИЧНОЕ ДОЛЖНОСТНОЕ ЛИЦО (ИПДЛ)</w:t>
      </w:r>
      <w:r w:rsidRPr="005A666F">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7037B" w:rsidRPr="005A666F" w:rsidRDefault="0057037B" w:rsidP="002D33BE">
      <w:pPr>
        <w:tabs>
          <w:tab w:val="left" w:pos="567"/>
          <w:tab w:val="left" w:pos="1985"/>
        </w:tabs>
        <w:ind w:right="34" w:firstLine="567"/>
        <w:rPr>
          <w:szCs w:val="24"/>
        </w:rPr>
      </w:pPr>
      <w:r w:rsidRPr="005A666F">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5A666F">
        <w:rPr>
          <w:szCs w:val="24"/>
        </w:rPr>
        <w:lastRenderedPageBreak/>
        <w:t xml:space="preserve">Руководители и члены международных судебных организаций (Суд по правам человека, Гаагский трибунал и др.)  </w:t>
      </w:r>
    </w:p>
    <w:p w:rsidR="0057037B" w:rsidRPr="005A666F" w:rsidRDefault="0057037B" w:rsidP="002D33BE">
      <w:pPr>
        <w:tabs>
          <w:tab w:val="left" w:pos="567"/>
          <w:tab w:val="left" w:pos="1985"/>
        </w:tabs>
        <w:ind w:right="34" w:firstLine="567"/>
        <w:rPr>
          <w:szCs w:val="24"/>
        </w:rPr>
      </w:pPr>
      <w:r w:rsidRPr="005A666F">
        <w:rPr>
          <w:b/>
          <w:szCs w:val="24"/>
        </w:rPr>
        <w:t>3. РОССИЙСКИЕ ПУБЛИЧНЫЕ ДОЛЖНОСТНЫЕ ЛИЦА (РПДЛ)</w:t>
      </w:r>
      <w:r w:rsidRPr="005A666F">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7037B" w:rsidRPr="005A666F" w:rsidRDefault="0057037B" w:rsidP="002D33BE">
      <w:pPr>
        <w:tabs>
          <w:tab w:val="left" w:pos="567"/>
          <w:tab w:val="left" w:pos="1985"/>
        </w:tabs>
        <w:ind w:right="34" w:firstLine="567"/>
        <w:rPr>
          <w:szCs w:val="24"/>
        </w:rPr>
      </w:pPr>
      <w:r w:rsidRPr="005A666F">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7037B" w:rsidRPr="005A666F" w:rsidRDefault="0057037B" w:rsidP="002D33BE">
      <w:pPr>
        <w:tabs>
          <w:tab w:val="left" w:pos="567"/>
          <w:tab w:val="left" w:pos="1985"/>
        </w:tabs>
        <w:autoSpaceDE w:val="0"/>
        <w:autoSpaceDN w:val="0"/>
        <w:adjustRightInd w:val="0"/>
        <w:ind w:right="34" w:firstLine="567"/>
        <w:rPr>
          <w:szCs w:val="24"/>
        </w:rPr>
      </w:pPr>
      <w:r w:rsidRPr="005A666F">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7037B" w:rsidRPr="005A666F" w:rsidRDefault="0057037B" w:rsidP="002D33BE">
      <w:pPr>
        <w:tabs>
          <w:tab w:val="left" w:pos="567"/>
          <w:tab w:val="left" w:pos="1985"/>
        </w:tabs>
        <w:ind w:right="34" w:firstLine="567"/>
        <w:rPr>
          <w:szCs w:val="24"/>
        </w:rPr>
      </w:pPr>
      <w:r w:rsidRPr="005A666F">
        <w:rPr>
          <w:b/>
          <w:szCs w:val="24"/>
        </w:rPr>
        <w:t>4. МЕЖДУНАРОДНОЕ ПУБЛИЧНОЕ ДОЛЖНОСТНОЕ ЛИЦО (МПДЛ</w:t>
      </w:r>
      <w:r w:rsidRPr="005A666F">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7037B" w:rsidRPr="005A666F" w:rsidRDefault="0057037B" w:rsidP="002D33BE">
      <w:pPr>
        <w:tabs>
          <w:tab w:val="left" w:pos="567"/>
          <w:tab w:val="left" w:pos="1985"/>
        </w:tabs>
        <w:ind w:right="34" w:firstLine="567"/>
        <w:rPr>
          <w:szCs w:val="24"/>
        </w:rPr>
      </w:pPr>
      <w:r w:rsidRPr="005A666F">
        <w:rPr>
          <w:b/>
          <w:szCs w:val="24"/>
        </w:rPr>
        <w:t>5. ЛИЦО, СВЯЗАННОЕ С ПДЛ</w:t>
      </w:r>
      <w:r w:rsidRPr="005A666F">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7037B" w:rsidRPr="005A666F" w:rsidRDefault="0057037B" w:rsidP="002D33BE">
      <w:pPr>
        <w:pStyle w:val="aff"/>
        <w:tabs>
          <w:tab w:val="clear" w:pos="360"/>
          <w:tab w:val="left" w:pos="567"/>
          <w:tab w:val="left" w:pos="1985"/>
        </w:tabs>
        <w:snapToGrid w:val="0"/>
        <w:spacing w:line="240" w:lineRule="auto"/>
        <w:ind w:left="0" w:right="34" w:firstLine="567"/>
        <w:rPr>
          <w:sz w:val="24"/>
          <w:szCs w:val="24"/>
        </w:rPr>
      </w:pPr>
      <w:r w:rsidRPr="005A666F">
        <w:rPr>
          <w:b/>
          <w:sz w:val="24"/>
          <w:szCs w:val="24"/>
        </w:rPr>
        <w:lastRenderedPageBreak/>
        <w:t>6. Международные организации</w:t>
      </w:r>
      <w:r w:rsidRPr="005A666F">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5A666F" w:rsidRDefault="00211593" w:rsidP="004151EE">
      <w:pPr>
        <w:pStyle w:val="aff"/>
        <w:numPr>
          <w:ilvl w:val="3"/>
          <w:numId w:val="36"/>
        </w:numPr>
        <w:tabs>
          <w:tab w:val="left" w:pos="567"/>
          <w:tab w:val="left" w:pos="1985"/>
        </w:tabs>
        <w:snapToGrid w:val="0"/>
        <w:spacing w:before="100" w:beforeAutospacing="1" w:line="240" w:lineRule="auto"/>
        <w:ind w:left="0" w:right="34" w:firstLine="1134"/>
        <w:rPr>
          <w:sz w:val="24"/>
          <w:szCs w:val="24"/>
        </w:rPr>
      </w:pPr>
      <w:r w:rsidRPr="005A666F">
        <w:rPr>
          <w:sz w:val="24"/>
          <w:szCs w:val="24"/>
        </w:rPr>
        <w:t>В графе 1</w:t>
      </w:r>
      <w:r w:rsidR="0057037B" w:rsidRPr="005A666F">
        <w:rPr>
          <w:sz w:val="24"/>
          <w:szCs w:val="24"/>
          <w:lang w:val="ru-RU"/>
        </w:rPr>
        <w:t>6</w:t>
      </w:r>
      <w:r w:rsidRPr="005A666F">
        <w:rPr>
          <w:sz w:val="24"/>
          <w:szCs w:val="24"/>
        </w:rPr>
        <w:t xml:space="preserve"> «Банковские реквизиты…» указываются реквизиты, которые будут использованы при заключении Договора.</w:t>
      </w:r>
    </w:p>
    <w:p w:rsidR="000E6DAC" w:rsidRPr="005A666F" w:rsidRDefault="0057037B" w:rsidP="004151EE">
      <w:pPr>
        <w:pStyle w:val="aff"/>
        <w:numPr>
          <w:ilvl w:val="3"/>
          <w:numId w:val="36"/>
        </w:numPr>
        <w:tabs>
          <w:tab w:val="left" w:pos="567"/>
          <w:tab w:val="left" w:pos="1985"/>
        </w:tabs>
        <w:snapToGrid w:val="0"/>
        <w:spacing w:before="100" w:beforeAutospacing="1" w:line="240" w:lineRule="auto"/>
        <w:ind w:left="0" w:right="34" w:firstLine="1134"/>
        <w:rPr>
          <w:sz w:val="24"/>
          <w:szCs w:val="24"/>
        </w:rPr>
      </w:pPr>
      <w:bookmarkStart w:id="375" w:name="_Ref55336378"/>
      <w:bookmarkStart w:id="376" w:name="_Toc57314676"/>
      <w:bookmarkStart w:id="377" w:name="_Toc69728990"/>
      <w:bookmarkStart w:id="378" w:name="_Toc98253942"/>
      <w:bookmarkStart w:id="379" w:name="_Toc165173868"/>
      <w:bookmarkStart w:id="380" w:name="_Toc423423674"/>
      <w:bookmarkStart w:id="381" w:name="_Toc441131122"/>
      <w:r w:rsidRPr="005A666F">
        <w:rPr>
          <w:sz w:val="24"/>
          <w:szCs w:val="24"/>
        </w:rPr>
        <w:t>В графе 1</w:t>
      </w:r>
      <w:r w:rsidRPr="005A666F">
        <w:rPr>
          <w:sz w:val="24"/>
          <w:szCs w:val="24"/>
          <w:lang w:val="ru-RU"/>
        </w:rPr>
        <w:t>7</w:t>
      </w:r>
      <w:r w:rsidR="000E6DAC" w:rsidRPr="005A666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85891" w:rsidRPr="005A666F">
        <w:rPr>
          <w:sz w:val="24"/>
          <w:szCs w:val="24"/>
        </w:rPr>
        <w:t>№209-ФЗ от 24.07.2007 с изменениями</w:t>
      </w:r>
      <w:r w:rsidR="00E85891" w:rsidRPr="005A666F">
        <w:rPr>
          <w:sz w:val="24"/>
          <w:szCs w:val="24"/>
          <w:lang w:val="ru-RU"/>
        </w:rPr>
        <w:t xml:space="preserve"> </w:t>
      </w:r>
      <w:r w:rsidR="000E6DAC" w:rsidRPr="005A666F">
        <w:rPr>
          <w:sz w:val="24"/>
          <w:szCs w:val="24"/>
        </w:rPr>
        <w:t>«О развитии малого и среднего предпринимательства в Российской Федерации») в редакции, действующей на дату заполнения Анкеты.</w:t>
      </w:r>
    </w:p>
    <w:bookmarkEnd w:id="375"/>
    <w:bookmarkEnd w:id="376"/>
    <w:bookmarkEnd w:id="377"/>
    <w:bookmarkEnd w:id="378"/>
    <w:bookmarkEnd w:id="379"/>
    <w:bookmarkEnd w:id="380"/>
    <w:bookmarkEnd w:id="381"/>
    <w:p w:rsidR="002F5920" w:rsidRPr="005A666F" w:rsidRDefault="002F5920" w:rsidP="002F5920">
      <w:pPr>
        <w:pStyle w:val="aff"/>
        <w:tabs>
          <w:tab w:val="clear" w:pos="360"/>
          <w:tab w:val="left" w:pos="567"/>
          <w:tab w:val="left" w:pos="1985"/>
        </w:tabs>
        <w:spacing w:after="100" w:afterAutospacing="1" w:line="240" w:lineRule="auto"/>
        <w:ind w:right="34"/>
        <w:rPr>
          <w:sz w:val="24"/>
          <w:szCs w:val="24"/>
        </w:rPr>
      </w:pPr>
    </w:p>
    <w:p w:rsidR="00211593" w:rsidRPr="005A666F" w:rsidRDefault="00211593" w:rsidP="001C10C0">
      <w:pPr>
        <w:pStyle w:val="2"/>
        <w:keepNext/>
        <w:pageBreakBefore/>
        <w:numPr>
          <w:ilvl w:val="1"/>
          <w:numId w:val="36"/>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382" w:name="_Toc165173881"/>
      <w:bookmarkStart w:id="383" w:name="_Ref194749267"/>
      <w:bookmarkStart w:id="384" w:name="_Toc423423677"/>
      <w:bookmarkStart w:id="385" w:name="_Ref440271993"/>
      <w:bookmarkStart w:id="386" w:name="_Ref440274659"/>
      <w:bookmarkStart w:id="387" w:name="_Toc441131131"/>
      <w:bookmarkStart w:id="388" w:name="_Toc167440622"/>
      <w:bookmarkStart w:id="389" w:name="_Ref90381523"/>
      <w:bookmarkStart w:id="390" w:name="_Toc90385124"/>
      <w:bookmarkStart w:id="391" w:name="_Ref96861029"/>
      <w:bookmarkStart w:id="392" w:name="_Toc97651410"/>
      <w:bookmarkStart w:id="393" w:name="_Toc98253955"/>
      <w:r w:rsidRPr="005A666F">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13765E" w:rsidRPr="005A666F">
        <w:rPr>
          <w:sz w:val="24"/>
          <w:szCs w:val="24"/>
          <w:lang w:val="ru-RU"/>
        </w:rPr>
        <w:t>5</w:t>
      </w:r>
      <w:r w:rsidRPr="005A666F">
        <w:rPr>
          <w:sz w:val="24"/>
          <w:szCs w:val="24"/>
        </w:rPr>
        <w:t>)</w:t>
      </w:r>
      <w:bookmarkEnd w:id="382"/>
      <w:bookmarkEnd w:id="383"/>
      <w:bookmarkEnd w:id="384"/>
      <w:bookmarkEnd w:id="385"/>
      <w:bookmarkEnd w:id="386"/>
      <w:bookmarkEnd w:id="387"/>
      <w:bookmarkEnd w:id="388"/>
    </w:p>
    <w:p w:rsidR="00211593" w:rsidRPr="005A666F" w:rsidRDefault="00211593" w:rsidP="004151EE">
      <w:pPr>
        <w:pStyle w:val="3"/>
        <w:numPr>
          <w:ilvl w:val="2"/>
          <w:numId w:val="36"/>
        </w:numPr>
        <w:tabs>
          <w:tab w:val="left" w:pos="567"/>
          <w:tab w:val="left" w:pos="1985"/>
        </w:tabs>
        <w:ind w:left="0" w:right="34" w:firstLine="0"/>
        <w:rPr>
          <w:sz w:val="24"/>
          <w:szCs w:val="24"/>
        </w:rPr>
      </w:pPr>
      <w:bookmarkStart w:id="394" w:name="_Toc97651411"/>
      <w:bookmarkStart w:id="395" w:name="_Toc98253956"/>
      <w:bookmarkStart w:id="396" w:name="_Toc157248208"/>
      <w:bookmarkStart w:id="397" w:name="_Toc157496577"/>
      <w:bookmarkStart w:id="398" w:name="_Toc158206116"/>
      <w:bookmarkStart w:id="399" w:name="_Toc164057801"/>
      <w:bookmarkStart w:id="400" w:name="_Toc164137151"/>
      <w:bookmarkStart w:id="401" w:name="_Toc164161311"/>
      <w:bookmarkStart w:id="402" w:name="_Toc165173882"/>
      <w:bookmarkStart w:id="403" w:name="_Toc439170702"/>
      <w:bookmarkStart w:id="404" w:name="_Toc439172804"/>
      <w:bookmarkStart w:id="405" w:name="_Toc439173248"/>
      <w:bookmarkStart w:id="406" w:name="_Toc439238244"/>
      <w:bookmarkStart w:id="407" w:name="_Toc439252791"/>
      <w:bookmarkStart w:id="408" w:name="_Toc439323765"/>
      <w:bookmarkStart w:id="409" w:name="_Toc440361402"/>
      <w:bookmarkStart w:id="410" w:name="_Toc440376284"/>
      <w:bookmarkStart w:id="411" w:name="_Toc440382542"/>
      <w:bookmarkStart w:id="412" w:name="_Toc440447212"/>
      <w:bookmarkStart w:id="413" w:name="_Toc440632373"/>
      <w:bookmarkStart w:id="414" w:name="_Toc440875145"/>
      <w:bookmarkStart w:id="415" w:name="_Toc441131132"/>
      <w:bookmarkStart w:id="416" w:name="_Toc441572137"/>
      <w:bookmarkStart w:id="417" w:name="_Toc441575229"/>
      <w:bookmarkStart w:id="418" w:name="_Toc442195895"/>
      <w:bookmarkStart w:id="419" w:name="_Toc442251937"/>
      <w:bookmarkStart w:id="420" w:name="_Toc442258886"/>
      <w:bookmarkStart w:id="421" w:name="_Toc442259126"/>
      <w:bookmarkStart w:id="422" w:name="_Toc442265437"/>
      <w:bookmarkStart w:id="423" w:name="_Toc447292643"/>
      <w:bookmarkStart w:id="424" w:name="_Toc461809089"/>
      <w:bookmarkStart w:id="425" w:name="_Toc463514508"/>
      <w:bookmarkStart w:id="426" w:name="_Toc466908628"/>
      <w:bookmarkStart w:id="427" w:name="_Toc468196567"/>
      <w:bookmarkStart w:id="428" w:name="_Toc468446648"/>
      <w:bookmarkStart w:id="429" w:name="_Toc468446842"/>
      <w:bookmarkStart w:id="430" w:name="_Toc469479698"/>
      <w:bookmarkStart w:id="431" w:name="_Toc471986648"/>
      <w:bookmarkStart w:id="432" w:name="_Toc498509282"/>
      <w:bookmarkStart w:id="433" w:name="_Toc524939638"/>
      <w:bookmarkStart w:id="434" w:name="_Toc535853827"/>
      <w:bookmarkStart w:id="435" w:name="_Toc536020458"/>
      <w:bookmarkStart w:id="436" w:name="_Toc167440623"/>
      <w:r w:rsidRPr="005A666F">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rsidR="00211593" w:rsidRPr="005A666F"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5A666F">
        <w:rPr>
          <w:b/>
          <w:color w:val="000000"/>
          <w:spacing w:val="36"/>
          <w:szCs w:val="24"/>
        </w:rPr>
        <w:t>начало формы</w:t>
      </w:r>
    </w:p>
    <w:p w:rsidR="00211593" w:rsidRPr="005A666F" w:rsidRDefault="00211593" w:rsidP="00514096">
      <w:pPr>
        <w:tabs>
          <w:tab w:val="left" w:pos="567"/>
          <w:tab w:val="left" w:pos="1985"/>
        </w:tabs>
        <w:ind w:right="34" w:firstLine="0"/>
        <w:jc w:val="left"/>
        <w:rPr>
          <w:szCs w:val="24"/>
        </w:rPr>
      </w:pPr>
      <w:r w:rsidRPr="005A666F">
        <w:rPr>
          <w:szCs w:val="24"/>
        </w:rPr>
        <w:t xml:space="preserve">Приложение </w:t>
      </w:r>
      <w:r w:rsidR="0013765E" w:rsidRPr="005A666F">
        <w:rPr>
          <w:szCs w:val="24"/>
        </w:rPr>
        <w:t>5</w:t>
      </w:r>
      <w:r w:rsidRPr="005A666F">
        <w:rPr>
          <w:szCs w:val="24"/>
        </w:rPr>
        <w:t xml:space="preserve"> к письму </w:t>
      </w:r>
      <w:r w:rsidR="00FE5D02" w:rsidRPr="005A666F">
        <w:rPr>
          <w:szCs w:val="24"/>
        </w:rPr>
        <w:t>об участии в Аукционе</w:t>
      </w:r>
      <w:r w:rsidRPr="005A666F">
        <w:rPr>
          <w:szCs w:val="24"/>
        </w:rPr>
        <w:br/>
        <w:t>от «____»_____________ г. №__________</w:t>
      </w:r>
    </w:p>
    <w:p w:rsidR="00211593" w:rsidRPr="005A666F" w:rsidRDefault="00211593" w:rsidP="00514096">
      <w:pPr>
        <w:tabs>
          <w:tab w:val="left" w:pos="567"/>
          <w:tab w:val="left" w:pos="1985"/>
        </w:tabs>
        <w:ind w:right="34" w:firstLine="0"/>
        <w:rPr>
          <w:szCs w:val="24"/>
        </w:rPr>
      </w:pPr>
    </w:p>
    <w:p w:rsidR="00211593" w:rsidRPr="005A666F" w:rsidRDefault="00211593" w:rsidP="00514096">
      <w:pPr>
        <w:tabs>
          <w:tab w:val="left" w:pos="567"/>
          <w:tab w:val="left" w:pos="1985"/>
        </w:tabs>
        <w:ind w:right="34" w:firstLine="0"/>
        <w:rPr>
          <w:szCs w:val="24"/>
        </w:rPr>
      </w:pPr>
    </w:p>
    <w:p w:rsidR="00211593" w:rsidRPr="005A666F" w:rsidRDefault="00211593" w:rsidP="00514096">
      <w:pPr>
        <w:tabs>
          <w:tab w:val="left" w:pos="567"/>
          <w:tab w:val="left" w:pos="1985"/>
        </w:tabs>
        <w:ind w:right="34" w:firstLine="0"/>
        <w:jc w:val="center"/>
        <w:rPr>
          <w:szCs w:val="24"/>
        </w:rPr>
      </w:pPr>
      <w:r w:rsidRPr="005A666F">
        <w:rPr>
          <w:szCs w:val="24"/>
        </w:rPr>
        <w:t>Уважаемые господа!</w:t>
      </w:r>
    </w:p>
    <w:p w:rsidR="00211593" w:rsidRPr="005A666F" w:rsidRDefault="00211593" w:rsidP="00514096">
      <w:pPr>
        <w:tabs>
          <w:tab w:val="left" w:pos="567"/>
          <w:tab w:val="left" w:pos="1985"/>
        </w:tabs>
        <w:ind w:right="34" w:firstLine="0"/>
        <w:rPr>
          <w:szCs w:val="24"/>
        </w:rPr>
      </w:pPr>
    </w:p>
    <w:p w:rsidR="00211593" w:rsidRPr="005A666F" w:rsidRDefault="00211593" w:rsidP="00514096">
      <w:pPr>
        <w:tabs>
          <w:tab w:val="left" w:pos="567"/>
          <w:tab w:val="left" w:pos="1985"/>
        </w:tabs>
        <w:ind w:right="34" w:firstLine="0"/>
        <w:rPr>
          <w:b/>
          <w:szCs w:val="24"/>
        </w:rPr>
      </w:pPr>
      <w:r w:rsidRPr="005A666F">
        <w:rPr>
          <w:szCs w:val="24"/>
        </w:rPr>
        <w:t xml:space="preserve">При рассмотрении нашей Заявки просим учесть следующие сведения о наличии у </w:t>
      </w:r>
      <w:r w:rsidRPr="005A666F">
        <w:rPr>
          <w:b/>
          <w:i/>
          <w:szCs w:val="24"/>
        </w:rPr>
        <w:t>{указывается наименование Участника}</w:t>
      </w:r>
      <w:r w:rsidRPr="005A666F">
        <w:rPr>
          <w:i/>
          <w:szCs w:val="24"/>
        </w:rPr>
        <w:t xml:space="preserve"> </w:t>
      </w:r>
      <w:r w:rsidR="00432E92" w:rsidRPr="005A666F">
        <w:rPr>
          <w:snapToGrid w:val="0"/>
        </w:rPr>
        <w:t>конфликта интересов и/или связей</w:t>
      </w:r>
      <w:r w:rsidRPr="005A666F">
        <w:rPr>
          <w:szCs w:val="24"/>
        </w:rPr>
        <w:t xml:space="preserve">, носящих характер аффилированности с лицами, являющимися </w:t>
      </w:r>
      <w:r w:rsidRPr="005A666F">
        <w:rPr>
          <w:b/>
          <w:i/>
          <w:szCs w:val="24"/>
        </w:rPr>
        <w:t>{указывается кем являются эти лица, пример: учредители, сотрудники, и т.д.}</w:t>
      </w:r>
      <w:r w:rsidRPr="005A666F">
        <w:rPr>
          <w:i/>
          <w:szCs w:val="24"/>
        </w:rPr>
        <w:t xml:space="preserve"> </w:t>
      </w:r>
      <w:r w:rsidRPr="005A666F">
        <w:rPr>
          <w:szCs w:val="24"/>
        </w:rPr>
        <w:t xml:space="preserve">Заказчика </w:t>
      </w:r>
      <w:r w:rsidRPr="005A666F">
        <w:rPr>
          <w:b/>
          <w:i/>
          <w:szCs w:val="24"/>
        </w:rPr>
        <w:t>{и/или Организатора, или иной организацией, подготовившей проектную документацию, спецификацию и другие документы</w:t>
      </w:r>
      <w:r w:rsidR="00E964CF" w:rsidRPr="005A666F">
        <w:rPr>
          <w:b/>
          <w:i/>
          <w:szCs w:val="24"/>
        </w:rPr>
        <w:t>,</w:t>
      </w:r>
      <w:r w:rsidRPr="005A666F">
        <w:rPr>
          <w:b/>
          <w:i/>
          <w:szCs w:val="24"/>
        </w:rPr>
        <w:t xml:space="preserve"> непосредственно связанные с проведением данно</w:t>
      </w:r>
      <w:r w:rsidR="00423F92" w:rsidRPr="005A666F">
        <w:rPr>
          <w:b/>
          <w:i/>
          <w:szCs w:val="24"/>
        </w:rPr>
        <w:t>й</w:t>
      </w:r>
      <w:r w:rsidRPr="005A666F">
        <w:rPr>
          <w:b/>
          <w:i/>
          <w:szCs w:val="24"/>
        </w:rPr>
        <w:t xml:space="preserve"> </w:t>
      </w:r>
      <w:r w:rsidR="00423F92" w:rsidRPr="005A666F">
        <w:rPr>
          <w:b/>
          <w:i/>
          <w:szCs w:val="24"/>
        </w:rPr>
        <w:t>закупки</w:t>
      </w:r>
      <w:r w:rsidRPr="005A666F">
        <w:rPr>
          <w:b/>
          <w:i/>
          <w:szCs w:val="24"/>
        </w:rPr>
        <w:t>}</w:t>
      </w:r>
      <w:r w:rsidRPr="005A666F">
        <w:rPr>
          <w:i/>
          <w:szCs w:val="24"/>
        </w:rPr>
        <w:t xml:space="preserve"> </w:t>
      </w:r>
      <w:r w:rsidRPr="005A666F">
        <w:rPr>
          <w:szCs w:val="24"/>
        </w:rPr>
        <w:t>а именно:</w:t>
      </w:r>
    </w:p>
    <w:p w:rsidR="00211593" w:rsidRPr="005A666F" w:rsidRDefault="00211593" w:rsidP="004151EE">
      <w:pPr>
        <w:widowControl/>
        <w:numPr>
          <w:ilvl w:val="0"/>
          <w:numId w:val="24"/>
        </w:numPr>
        <w:tabs>
          <w:tab w:val="left" w:pos="567"/>
          <w:tab w:val="left" w:pos="1985"/>
        </w:tabs>
        <w:ind w:left="0" w:right="34" w:firstLine="0"/>
        <w:rPr>
          <w:b/>
          <w:i/>
          <w:szCs w:val="24"/>
        </w:rPr>
      </w:pPr>
      <w:r w:rsidRPr="005A666F">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w:t>
      </w:r>
      <w:r w:rsidR="00432E92" w:rsidRPr="005A666F">
        <w:rPr>
          <w:b/>
          <w:i/>
          <w:szCs w:val="24"/>
        </w:rPr>
        <w:t xml:space="preserve">как </w:t>
      </w:r>
      <w:r w:rsidR="00432E92" w:rsidRPr="005A666F">
        <w:rPr>
          <w:b/>
          <w:i/>
          <w:snapToGrid w:val="0"/>
        </w:rPr>
        <w:t xml:space="preserve">конфликт интересов и/или </w:t>
      </w:r>
      <w:r w:rsidRPr="005A666F">
        <w:rPr>
          <w:b/>
          <w:i/>
          <w:szCs w:val="24"/>
        </w:rPr>
        <w:t>аффилированность };</w:t>
      </w:r>
    </w:p>
    <w:p w:rsidR="00211593" w:rsidRPr="005A666F" w:rsidRDefault="00211593" w:rsidP="004151EE">
      <w:pPr>
        <w:widowControl/>
        <w:numPr>
          <w:ilvl w:val="0"/>
          <w:numId w:val="24"/>
        </w:numPr>
        <w:tabs>
          <w:tab w:val="left" w:pos="567"/>
          <w:tab w:val="left" w:pos="1985"/>
        </w:tabs>
        <w:ind w:left="0" w:right="34" w:firstLine="0"/>
        <w:rPr>
          <w:b/>
          <w:i/>
          <w:szCs w:val="24"/>
        </w:rPr>
      </w:pPr>
      <w:r w:rsidRPr="005A666F">
        <w:rPr>
          <w:b/>
          <w:i/>
          <w:szCs w:val="24"/>
        </w:rPr>
        <w:t xml:space="preserve">{указывается Ф.И.О. лица, его должность, кратко описывается почему связи между данным лицом и Участником могут быть расценены </w:t>
      </w:r>
      <w:r w:rsidR="00432E92" w:rsidRPr="005A666F">
        <w:rPr>
          <w:b/>
          <w:i/>
          <w:szCs w:val="24"/>
        </w:rPr>
        <w:t xml:space="preserve">как </w:t>
      </w:r>
      <w:r w:rsidR="00432E92" w:rsidRPr="005A666F">
        <w:rPr>
          <w:b/>
          <w:i/>
          <w:snapToGrid w:val="0"/>
        </w:rPr>
        <w:t xml:space="preserve">конфликт интересов и/или </w:t>
      </w:r>
      <w:r w:rsidRPr="005A666F">
        <w:rPr>
          <w:b/>
          <w:i/>
          <w:szCs w:val="24"/>
        </w:rPr>
        <w:t>аффилированность };</w:t>
      </w:r>
    </w:p>
    <w:p w:rsidR="00211593" w:rsidRPr="005A666F" w:rsidRDefault="00211593" w:rsidP="004151EE">
      <w:pPr>
        <w:widowControl/>
        <w:numPr>
          <w:ilvl w:val="0"/>
          <w:numId w:val="24"/>
        </w:numPr>
        <w:tabs>
          <w:tab w:val="left" w:pos="567"/>
          <w:tab w:val="left" w:pos="1985"/>
        </w:tabs>
        <w:ind w:left="0" w:right="34" w:firstLine="0"/>
        <w:rPr>
          <w:b/>
          <w:i/>
          <w:szCs w:val="24"/>
        </w:rPr>
      </w:pPr>
      <w:r w:rsidRPr="005A666F">
        <w:rPr>
          <w:b/>
          <w:i/>
          <w:szCs w:val="24"/>
        </w:rPr>
        <w:t>……</w:t>
      </w:r>
    </w:p>
    <w:p w:rsidR="00211593" w:rsidRPr="005A666F" w:rsidRDefault="00211593" w:rsidP="00514096">
      <w:pPr>
        <w:tabs>
          <w:tab w:val="left" w:pos="567"/>
          <w:tab w:val="left" w:pos="1985"/>
        </w:tabs>
        <w:ind w:right="34" w:firstLine="0"/>
        <w:rPr>
          <w:szCs w:val="24"/>
        </w:rPr>
      </w:pPr>
    </w:p>
    <w:p w:rsidR="00211593" w:rsidRPr="005A666F" w:rsidRDefault="00211593" w:rsidP="00514096">
      <w:pPr>
        <w:tabs>
          <w:tab w:val="left" w:pos="567"/>
          <w:tab w:val="left" w:pos="1985"/>
        </w:tabs>
        <w:ind w:right="34" w:firstLine="0"/>
        <w:rPr>
          <w:szCs w:val="24"/>
        </w:rPr>
      </w:pPr>
    </w:p>
    <w:p w:rsidR="00211593" w:rsidRPr="005A666F" w:rsidRDefault="00211593" w:rsidP="00514096">
      <w:pPr>
        <w:tabs>
          <w:tab w:val="left" w:pos="567"/>
          <w:tab w:val="left" w:pos="1985"/>
        </w:tabs>
        <w:ind w:right="34" w:firstLine="0"/>
        <w:rPr>
          <w:szCs w:val="24"/>
        </w:rPr>
      </w:pPr>
    </w:p>
    <w:p w:rsidR="00211593" w:rsidRPr="005A666F" w:rsidRDefault="00211593" w:rsidP="004C4238">
      <w:pPr>
        <w:tabs>
          <w:tab w:val="left" w:pos="567"/>
          <w:tab w:val="left" w:pos="1985"/>
        </w:tabs>
        <w:ind w:right="5669" w:firstLine="0"/>
        <w:rPr>
          <w:szCs w:val="24"/>
        </w:rPr>
      </w:pPr>
      <w:r w:rsidRPr="005A666F">
        <w:rPr>
          <w:szCs w:val="24"/>
        </w:rPr>
        <w:t>____________________________________</w:t>
      </w:r>
    </w:p>
    <w:p w:rsidR="00211593" w:rsidRPr="005A666F" w:rsidRDefault="00211593" w:rsidP="004C4238">
      <w:pPr>
        <w:tabs>
          <w:tab w:val="left" w:pos="567"/>
          <w:tab w:val="left" w:pos="1985"/>
        </w:tabs>
        <w:ind w:right="5669" w:firstLine="0"/>
        <w:jc w:val="center"/>
        <w:rPr>
          <w:szCs w:val="24"/>
          <w:vertAlign w:val="superscript"/>
        </w:rPr>
      </w:pPr>
      <w:r w:rsidRPr="005A666F">
        <w:rPr>
          <w:szCs w:val="24"/>
          <w:vertAlign w:val="superscript"/>
        </w:rPr>
        <w:t>(подпись, М.П.)</w:t>
      </w:r>
    </w:p>
    <w:p w:rsidR="00211593" w:rsidRPr="005A666F" w:rsidRDefault="00211593" w:rsidP="004C4238">
      <w:pPr>
        <w:tabs>
          <w:tab w:val="left" w:pos="567"/>
          <w:tab w:val="left" w:pos="1985"/>
        </w:tabs>
        <w:ind w:right="5669" w:firstLine="0"/>
        <w:rPr>
          <w:szCs w:val="24"/>
        </w:rPr>
      </w:pPr>
      <w:r w:rsidRPr="005A666F">
        <w:rPr>
          <w:szCs w:val="24"/>
        </w:rPr>
        <w:t>____________________________________</w:t>
      </w:r>
    </w:p>
    <w:p w:rsidR="00211593" w:rsidRPr="005A666F" w:rsidRDefault="00211593" w:rsidP="004C4238">
      <w:pPr>
        <w:tabs>
          <w:tab w:val="left" w:pos="567"/>
          <w:tab w:val="left" w:pos="1985"/>
        </w:tabs>
        <w:ind w:right="5669" w:firstLine="0"/>
        <w:jc w:val="center"/>
        <w:rPr>
          <w:szCs w:val="24"/>
          <w:vertAlign w:val="superscript"/>
        </w:rPr>
      </w:pPr>
      <w:r w:rsidRPr="005A666F">
        <w:rPr>
          <w:szCs w:val="24"/>
          <w:vertAlign w:val="superscript"/>
        </w:rPr>
        <w:t>(фамилия, имя, отчество подписавшего, должность)</w:t>
      </w:r>
    </w:p>
    <w:p w:rsidR="00211593" w:rsidRPr="005A666F"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5A666F">
        <w:rPr>
          <w:b/>
          <w:color w:val="000000"/>
          <w:spacing w:val="36"/>
          <w:szCs w:val="24"/>
        </w:rPr>
        <w:t>конец формы</w:t>
      </w:r>
    </w:p>
    <w:p w:rsidR="00211593" w:rsidRPr="005A666F" w:rsidRDefault="00211593" w:rsidP="00514096">
      <w:pPr>
        <w:tabs>
          <w:tab w:val="left" w:pos="567"/>
          <w:tab w:val="left" w:pos="1985"/>
        </w:tabs>
        <w:ind w:right="34" w:firstLine="0"/>
        <w:jc w:val="left"/>
        <w:rPr>
          <w:szCs w:val="24"/>
        </w:rPr>
      </w:pPr>
      <w:bookmarkStart w:id="437" w:name="_Toc97651412"/>
      <w:bookmarkStart w:id="438" w:name="_Toc98253957"/>
      <w:bookmarkStart w:id="439" w:name="_Toc157248209"/>
      <w:bookmarkStart w:id="440" w:name="_Toc157496578"/>
      <w:bookmarkStart w:id="441" w:name="_Toc158206117"/>
      <w:bookmarkStart w:id="442" w:name="_Toc164057802"/>
      <w:bookmarkStart w:id="443" w:name="_Toc164137152"/>
      <w:bookmarkStart w:id="444" w:name="_Toc164161312"/>
      <w:bookmarkStart w:id="445" w:name="_Toc165173883"/>
      <w:r w:rsidRPr="005A666F">
        <w:rPr>
          <w:b/>
          <w:szCs w:val="24"/>
        </w:rPr>
        <w:br w:type="page"/>
      </w:r>
    </w:p>
    <w:p w:rsidR="00211593" w:rsidRPr="005A666F" w:rsidRDefault="00211593" w:rsidP="004151EE">
      <w:pPr>
        <w:pStyle w:val="3"/>
        <w:numPr>
          <w:ilvl w:val="2"/>
          <w:numId w:val="36"/>
        </w:numPr>
        <w:tabs>
          <w:tab w:val="left" w:pos="567"/>
          <w:tab w:val="left" w:pos="1985"/>
        </w:tabs>
        <w:ind w:left="0" w:right="34" w:firstLine="0"/>
        <w:rPr>
          <w:sz w:val="24"/>
          <w:szCs w:val="24"/>
        </w:rPr>
      </w:pPr>
      <w:bookmarkStart w:id="446" w:name="_Toc439170703"/>
      <w:bookmarkStart w:id="447" w:name="_Toc439172805"/>
      <w:bookmarkStart w:id="448" w:name="_Toc439173249"/>
      <w:bookmarkStart w:id="449" w:name="_Toc439238245"/>
      <w:bookmarkStart w:id="450" w:name="_Toc439252792"/>
      <w:bookmarkStart w:id="451" w:name="_Toc439323766"/>
      <w:bookmarkStart w:id="452" w:name="_Toc440361403"/>
      <w:bookmarkStart w:id="453" w:name="_Toc440376285"/>
      <w:bookmarkStart w:id="454" w:name="_Toc440382543"/>
      <w:bookmarkStart w:id="455" w:name="_Toc440447213"/>
      <w:bookmarkStart w:id="456" w:name="_Toc440632374"/>
      <w:bookmarkStart w:id="457" w:name="_Toc440875146"/>
      <w:bookmarkStart w:id="458" w:name="_Toc441131133"/>
      <w:bookmarkStart w:id="459" w:name="_Toc441572138"/>
      <w:bookmarkStart w:id="460" w:name="_Toc441575230"/>
      <w:bookmarkStart w:id="461" w:name="_Toc442195896"/>
      <w:bookmarkStart w:id="462" w:name="_Toc442251938"/>
      <w:bookmarkStart w:id="463" w:name="_Toc442258887"/>
      <w:bookmarkStart w:id="464" w:name="_Toc442259127"/>
      <w:bookmarkStart w:id="465" w:name="_Toc442265438"/>
      <w:bookmarkStart w:id="466" w:name="_Toc447292644"/>
      <w:bookmarkStart w:id="467" w:name="_Toc461809090"/>
      <w:bookmarkStart w:id="468" w:name="_Toc463514509"/>
      <w:bookmarkStart w:id="469" w:name="_Toc466908629"/>
      <w:bookmarkStart w:id="470" w:name="_Toc468196568"/>
      <w:bookmarkStart w:id="471" w:name="_Toc468446649"/>
      <w:bookmarkStart w:id="472" w:name="_Toc468446843"/>
      <w:bookmarkStart w:id="473" w:name="_Toc469479699"/>
      <w:bookmarkStart w:id="474" w:name="_Toc471986649"/>
      <w:bookmarkStart w:id="475" w:name="_Toc498509283"/>
      <w:bookmarkStart w:id="476" w:name="_Toc524939639"/>
      <w:bookmarkStart w:id="477" w:name="_Toc535853828"/>
      <w:bookmarkStart w:id="478" w:name="_Toc536020459"/>
      <w:bookmarkStart w:id="479" w:name="_Toc167440624"/>
      <w:r w:rsidRPr="005A666F">
        <w:rPr>
          <w:sz w:val="24"/>
          <w:szCs w:val="24"/>
        </w:rPr>
        <w:lastRenderedPageBreak/>
        <w:t>Инструкции по заполнению</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211593" w:rsidRPr="005A666F" w:rsidRDefault="0013765E" w:rsidP="004151EE">
      <w:pPr>
        <w:pStyle w:val="aff"/>
        <w:numPr>
          <w:ilvl w:val="3"/>
          <w:numId w:val="36"/>
        </w:numPr>
        <w:tabs>
          <w:tab w:val="left" w:pos="567"/>
          <w:tab w:val="left" w:pos="1985"/>
        </w:tabs>
        <w:spacing w:after="100" w:afterAutospacing="1" w:line="240" w:lineRule="auto"/>
        <w:ind w:left="0" w:right="34" w:firstLine="1134"/>
        <w:rPr>
          <w:sz w:val="24"/>
          <w:szCs w:val="24"/>
        </w:rPr>
      </w:pPr>
      <w:r w:rsidRPr="005A666F">
        <w:rPr>
          <w:sz w:val="24"/>
          <w:szCs w:val="24"/>
        </w:rPr>
        <w:t xml:space="preserve">Участник указывает дату и номер </w:t>
      </w:r>
      <w:r w:rsidRPr="005A666F">
        <w:rPr>
          <w:sz w:val="24"/>
          <w:szCs w:val="24"/>
          <w:lang w:val="ru-RU"/>
        </w:rPr>
        <w:t>Заявки</w:t>
      </w:r>
      <w:r w:rsidRPr="005A666F">
        <w:rPr>
          <w:sz w:val="24"/>
          <w:szCs w:val="24"/>
        </w:rPr>
        <w:t xml:space="preserve"> в соответствии с </w:t>
      </w:r>
      <w:r w:rsidRPr="005A666F">
        <w:rPr>
          <w:sz w:val="24"/>
          <w:szCs w:val="24"/>
          <w:lang w:val="ru-RU"/>
        </w:rPr>
        <w:t>Письмом об участии в Аукционе</w:t>
      </w:r>
      <w:r w:rsidR="00211593" w:rsidRPr="005A666F">
        <w:rPr>
          <w:sz w:val="24"/>
          <w:szCs w:val="24"/>
        </w:rPr>
        <w:t>.</w:t>
      </w:r>
    </w:p>
    <w:p w:rsidR="00211593" w:rsidRPr="005A666F" w:rsidRDefault="00211593" w:rsidP="004151EE">
      <w:pPr>
        <w:pStyle w:val="aff"/>
        <w:numPr>
          <w:ilvl w:val="3"/>
          <w:numId w:val="36"/>
        </w:numPr>
        <w:tabs>
          <w:tab w:val="left" w:pos="567"/>
          <w:tab w:val="left" w:pos="1985"/>
        </w:tabs>
        <w:spacing w:after="100" w:afterAutospacing="1" w:line="240" w:lineRule="auto"/>
        <w:ind w:left="0" w:right="34" w:firstLine="1134"/>
        <w:rPr>
          <w:sz w:val="24"/>
          <w:szCs w:val="24"/>
        </w:rPr>
      </w:pPr>
      <w:r w:rsidRPr="005A666F">
        <w:rPr>
          <w:sz w:val="24"/>
          <w:szCs w:val="24"/>
        </w:rPr>
        <w:t>Участник указывает свое фирменное наименование (в т.ч. организационно-правовую форму) и свой адрес.</w:t>
      </w:r>
    </w:p>
    <w:p w:rsidR="00211593" w:rsidRPr="005A666F" w:rsidRDefault="00211593" w:rsidP="004151EE">
      <w:pPr>
        <w:pStyle w:val="aff"/>
        <w:numPr>
          <w:ilvl w:val="3"/>
          <w:numId w:val="36"/>
        </w:numPr>
        <w:tabs>
          <w:tab w:val="left" w:pos="567"/>
          <w:tab w:val="left" w:pos="1985"/>
        </w:tabs>
        <w:spacing w:after="100" w:afterAutospacing="1" w:line="240" w:lineRule="auto"/>
        <w:ind w:left="0" w:right="34" w:firstLine="1134"/>
        <w:rPr>
          <w:sz w:val="24"/>
          <w:szCs w:val="24"/>
        </w:rPr>
      </w:pPr>
      <w:r w:rsidRPr="005A666F">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5A666F">
        <w:rPr>
          <w:b/>
          <w:i/>
          <w:sz w:val="24"/>
          <w:szCs w:val="24"/>
        </w:rPr>
        <w:t xml:space="preserve">{указывается наименование Участника} </w:t>
      </w:r>
      <w:r w:rsidRPr="005A666F">
        <w:rPr>
          <w:sz w:val="24"/>
          <w:szCs w:val="24"/>
        </w:rPr>
        <w:t>НЕТ</w:t>
      </w:r>
      <w:r w:rsidRPr="005A666F">
        <w:rPr>
          <w:i/>
          <w:sz w:val="24"/>
          <w:szCs w:val="24"/>
        </w:rPr>
        <w:t xml:space="preserve"> </w:t>
      </w:r>
      <w:r w:rsidR="00432E92" w:rsidRPr="005A666F">
        <w:rPr>
          <w:sz w:val="24"/>
          <w:szCs w:val="24"/>
          <w:lang w:val="ru-RU"/>
        </w:rPr>
        <w:t>лиц</w:t>
      </w:r>
      <w:r w:rsidRPr="005A666F">
        <w:rPr>
          <w:sz w:val="24"/>
          <w:szCs w:val="24"/>
        </w:rPr>
        <w:t>,</w:t>
      </w:r>
      <w:r w:rsidR="00432E92" w:rsidRPr="005A666F">
        <w:rPr>
          <w:sz w:val="24"/>
          <w:szCs w:val="24"/>
          <w:lang w:val="ru-RU"/>
        </w:rPr>
        <w:t xml:space="preserve"> в отношении</w:t>
      </w:r>
      <w:r w:rsidRPr="005A666F">
        <w:rPr>
          <w:sz w:val="24"/>
          <w:szCs w:val="24"/>
        </w:rPr>
        <w:t xml:space="preserve"> которы</w:t>
      </w:r>
      <w:r w:rsidR="00432E92" w:rsidRPr="005A666F">
        <w:rPr>
          <w:sz w:val="24"/>
          <w:szCs w:val="24"/>
          <w:lang w:val="ru-RU"/>
        </w:rPr>
        <w:t>х</w:t>
      </w:r>
      <w:r w:rsidR="00432E92" w:rsidRPr="005A666F">
        <w:rPr>
          <w:rFonts w:eastAsia="Calibri"/>
          <w:sz w:val="24"/>
          <w:szCs w:val="24"/>
          <w:lang w:eastAsia="en-US"/>
        </w:rPr>
        <w:t>, по его мнению, может возникнуть конфликт интересов и связей, которые могут быть признаны аффилированным</w:t>
      </w:r>
      <w:r w:rsidR="00432E92" w:rsidRPr="005A666F">
        <w:rPr>
          <w:rFonts w:eastAsia="Calibri"/>
          <w:sz w:val="24"/>
          <w:szCs w:val="24"/>
          <w:lang w:val="ru-RU" w:eastAsia="en-US"/>
        </w:rPr>
        <w:t xml:space="preserve">и </w:t>
      </w:r>
      <w:r w:rsidRPr="005A666F">
        <w:rPr>
          <w:sz w:val="24"/>
          <w:szCs w:val="24"/>
        </w:rPr>
        <w:t>с лицами</w:t>
      </w:r>
      <w:r w:rsidR="00432E92" w:rsidRPr="005A666F">
        <w:rPr>
          <w:sz w:val="24"/>
          <w:szCs w:val="24"/>
          <w:lang w:val="ru-RU"/>
        </w:rPr>
        <w:t>,</w:t>
      </w:r>
      <w:r w:rsidRPr="005A666F">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w:t>
      </w:r>
      <w:r w:rsidR="00423F92" w:rsidRPr="005A666F">
        <w:rPr>
          <w:sz w:val="24"/>
          <w:szCs w:val="24"/>
          <w:lang w:val="ru-RU"/>
        </w:rPr>
        <w:t>й</w:t>
      </w:r>
      <w:r w:rsidRPr="005A666F">
        <w:rPr>
          <w:sz w:val="24"/>
          <w:szCs w:val="24"/>
        </w:rPr>
        <w:t xml:space="preserve"> </w:t>
      </w:r>
      <w:r w:rsidR="00423F92" w:rsidRPr="005A666F">
        <w:rPr>
          <w:sz w:val="24"/>
          <w:szCs w:val="24"/>
          <w:lang w:val="ru-RU"/>
        </w:rPr>
        <w:t>закупки</w:t>
      </w:r>
      <w:r w:rsidRPr="005A666F">
        <w:rPr>
          <w:sz w:val="24"/>
          <w:szCs w:val="24"/>
        </w:rPr>
        <w:t>.</w:t>
      </w:r>
    </w:p>
    <w:p w:rsidR="00211593" w:rsidRPr="005A666F" w:rsidRDefault="00211593" w:rsidP="004151EE">
      <w:pPr>
        <w:pStyle w:val="aff"/>
        <w:numPr>
          <w:ilvl w:val="3"/>
          <w:numId w:val="36"/>
        </w:numPr>
        <w:tabs>
          <w:tab w:val="left" w:pos="567"/>
          <w:tab w:val="left" w:pos="1985"/>
        </w:tabs>
        <w:spacing w:after="100" w:afterAutospacing="1" w:line="240" w:lineRule="auto"/>
        <w:ind w:left="0" w:right="34" w:firstLine="1134"/>
        <w:rPr>
          <w:sz w:val="24"/>
          <w:szCs w:val="24"/>
        </w:rPr>
      </w:pPr>
      <w:r w:rsidRPr="005A666F">
        <w:rPr>
          <w:sz w:val="24"/>
          <w:szCs w:val="24"/>
        </w:rPr>
        <w:t xml:space="preserve">При составлении данного письма Участник должен учесть, что сокрытие любой информации о наличии </w:t>
      </w:r>
      <w:r w:rsidR="009A1E35" w:rsidRPr="005A666F">
        <w:rPr>
          <w:rFonts w:eastAsia="Calibri"/>
          <w:sz w:val="24"/>
          <w:szCs w:val="24"/>
          <w:lang w:eastAsia="en-US"/>
        </w:rPr>
        <w:t>конфликта интересов и</w:t>
      </w:r>
      <w:r w:rsidR="00865FB2" w:rsidRPr="005A666F">
        <w:rPr>
          <w:rFonts w:eastAsia="Calibri"/>
          <w:sz w:val="24"/>
          <w:szCs w:val="24"/>
          <w:lang w:val="ru-RU" w:eastAsia="en-US"/>
        </w:rPr>
        <w:t>/или</w:t>
      </w:r>
      <w:r w:rsidR="009A1E35" w:rsidRPr="005A666F">
        <w:rPr>
          <w:rFonts w:eastAsia="Calibri"/>
          <w:sz w:val="24"/>
          <w:szCs w:val="24"/>
          <w:lang w:eastAsia="en-US"/>
        </w:rPr>
        <w:t xml:space="preserve"> </w:t>
      </w:r>
      <w:r w:rsidR="009A1E35" w:rsidRPr="005A666F">
        <w:rPr>
          <w:sz w:val="24"/>
          <w:szCs w:val="24"/>
        </w:rPr>
        <w:t>связей</w:t>
      </w:r>
      <w:r w:rsidRPr="005A666F">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w:t>
      </w:r>
      <w:r w:rsidR="00423F92" w:rsidRPr="005A666F">
        <w:rPr>
          <w:sz w:val="24"/>
          <w:szCs w:val="24"/>
        </w:rPr>
        <w:t>данно</w:t>
      </w:r>
      <w:r w:rsidR="00423F92" w:rsidRPr="005A666F">
        <w:rPr>
          <w:sz w:val="24"/>
          <w:szCs w:val="24"/>
          <w:lang w:val="ru-RU"/>
        </w:rPr>
        <w:t>й</w:t>
      </w:r>
      <w:r w:rsidR="00423F92" w:rsidRPr="005A666F">
        <w:rPr>
          <w:sz w:val="24"/>
          <w:szCs w:val="24"/>
        </w:rPr>
        <w:t xml:space="preserve"> </w:t>
      </w:r>
      <w:r w:rsidR="00423F92" w:rsidRPr="005A666F">
        <w:rPr>
          <w:sz w:val="24"/>
          <w:szCs w:val="24"/>
          <w:lang w:val="ru-RU"/>
        </w:rPr>
        <w:t>закупки</w:t>
      </w:r>
      <w:r w:rsidR="00423F92" w:rsidRPr="005A666F">
        <w:rPr>
          <w:sz w:val="24"/>
          <w:szCs w:val="24"/>
        </w:rPr>
        <w:t xml:space="preserve"> </w:t>
      </w:r>
      <w:r w:rsidRPr="005A666F">
        <w:rPr>
          <w:sz w:val="24"/>
          <w:szCs w:val="24"/>
        </w:rPr>
        <w:t xml:space="preserve">может быть признано </w:t>
      </w:r>
      <w:r w:rsidR="00423F92" w:rsidRPr="005A666F">
        <w:rPr>
          <w:sz w:val="24"/>
          <w:szCs w:val="24"/>
          <w:lang w:val="ru-RU"/>
        </w:rPr>
        <w:t>закупочной</w:t>
      </w:r>
      <w:r w:rsidRPr="005A666F">
        <w:rPr>
          <w:sz w:val="24"/>
          <w:szCs w:val="24"/>
        </w:rPr>
        <w:t xml:space="preserve"> комиссией существенным нарушением условий </w:t>
      </w:r>
      <w:r w:rsidR="00423F92" w:rsidRPr="005A666F">
        <w:rPr>
          <w:sz w:val="24"/>
          <w:szCs w:val="24"/>
        </w:rPr>
        <w:t>данно</w:t>
      </w:r>
      <w:r w:rsidR="00423F92" w:rsidRPr="005A666F">
        <w:rPr>
          <w:sz w:val="24"/>
          <w:szCs w:val="24"/>
          <w:lang w:val="ru-RU"/>
        </w:rPr>
        <w:t>й</w:t>
      </w:r>
      <w:r w:rsidR="00423F92" w:rsidRPr="005A666F">
        <w:rPr>
          <w:sz w:val="24"/>
          <w:szCs w:val="24"/>
        </w:rPr>
        <w:t xml:space="preserve"> </w:t>
      </w:r>
      <w:r w:rsidR="00423F92" w:rsidRPr="005A666F">
        <w:rPr>
          <w:sz w:val="24"/>
          <w:szCs w:val="24"/>
          <w:lang w:val="ru-RU"/>
        </w:rPr>
        <w:t>закупки</w:t>
      </w:r>
      <w:r w:rsidRPr="005A666F">
        <w:rPr>
          <w:sz w:val="24"/>
          <w:szCs w:val="24"/>
        </w:rPr>
        <w:t xml:space="preserve">, и повлечь отклонение Заявки такого Участника. </w:t>
      </w:r>
    </w:p>
    <w:bookmarkEnd w:id="389"/>
    <w:bookmarkEnd w:id="390"/>
    <w:bookmarkEnd w:id="391"/>
    <w:bookmarkEnd w:id="392"/>
    <w:bookmarkEnd w:id="393"/>
    <w:p w:rsidR="00211593" w:rsidRPr="005A666F" w:rsidRDefault="00211593" w:rsidP="00514096">
      <w:pPr>
        <w:tabs>
          <w:tab w:val="left" w:pos="567"/>
          <w:tab w:val="left" w:pos="1985"/>
        </w:tabs>
        <w:ind w:right="34" w:firstLine="0"/>
      </w:pPr>
    </w:p>
    <w:p w:rsidR="00211593" w:rsidRPr="005A666F" w:rsidRDefault="00211593" w:rsidP="004151EE">
      <w:pPr>
        <w:pStyle w:val="2"/>
        <w:keepNext/>
        <w:pageBreakBefore/>
        <w:numPr>
          <w:ilvl w:val="1"/>
          <w:numId w:val="36"/>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5A666F" w:rsidSect="00875177">
          <w:pgSz w:w="11906" w:h="16838" w:code="9"/>
          <w:pgMar w:top="680" w:right="567" w:bottom="539" w:left="1134" w:header="680" w:footer="278" w:gutter="0"/>
          <w:cols w:space="708"/>
          <w:titlePg/>
          <w:docGrid w:linePitch="360"/>
        </w:sectPr>
      </w:pPr>
      <w:bookmarkStart w:id="480" w:name="_Toc318208007"/>
    </w:p>
    <w:p w:rsidR="00211593" w:rsidRPr="005A666F" w:rsidRDefault="00211593" w:rsidP="004151EE">
      <w:pPr>
        <w:pStyle w:val="2"/>
        <w:keepNext/>
        <w:pageBreakBefore/>
        <w:numPr>
          <w:ilvl w:val="1"/>
          <w:numId w:val="36"/>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481" w:name="_Ref440376324"/>
      <w:bookmarkStart w:id="482" w:name="_Ref440376401"/>
      <w:bookmarkStart w:id="483" w:name="_Toc441131149"/>
      <w:bookmarkStart w:id="484" w:name="_Toc167440625"/>
      <w:bookmarkEnd w:id="480"/>
      <w:r w:rsidRPr="005A666F">
        <w:rPr>
          <w:sz w:val="24"/>
          <w:szCs w:val="24"/>
        </w:rPr>
        <w:lastRenderedPageBreak/>
        <w:t xml:space="preserve">План распределения объемов </w:t>
      </w:r>
      <w:r w:rsidR="00E964CF" w:rsidRPr="005A666F">
        <w:rPr>
          <w:sz w:val="24"/>
          <w:szCs w:val="24"/>
          <w:lang w:val="ru-RU"/>
        </w:rPr>
        <w:t>по Договору</w:t>
      </w:r>
      <w:r w:rsidR="00E964CF" w:rsidRPr="005A666F">
        <w:rPr>
          <w:sz w:val="24"/>
          <w:szCs w:val="24"/>
        </w:rPr>
        <w:t xml:space="preserve"> </w:t>
      </w:r>
      <w:r w:rsidR="007E20E1" w:rsidRPr="005A666F">
        <w:rPr>
          <w:sz w:val="24"/>
          <w:szCs w:val="24"/>
          <w:lang w:val="ru-RU"/>
        </w:rPr>
        <w:t>между членами</w:t>
      </w:r>
      <w:r w:rsidRPr="005A666F">
        <w:rPr>
          <w:sz w:val="24"/>
          <w:szCs w:val="24"/>
        </w:rPr>
        <w:t xml:space="preserve"> коллективного Участника </w:t>
      </w:r>
      <w:r w:rsidRPr="005A666F">
        <w:rPr>
          <w:color w:val="000000"/>
          <w:sz w:val="24"/>
          <w:szCs w:val="24"/>
        </w:rPr>
        <w:t>(форма </w:t>
      </w:r>
      <w:r w:rsidR="006834D8">
        <w:rPr>
          <w:color w:val="000000"/>
          <w:sz w:val="24"/>
          <w:szCs w:val="24"/>
          <w:lang w:val="ru-RU"/>
        </w:rPr>
        <w:t>6</w:t>
      </w:r>
      <w:r w:rsidRPr="005A666F">
        <w:rPr>
          <w:color w:val="000000"/>
          <w:sz w:val="24"/>
          <w:szCs w:val="24"/>
        </w:rPr>
        <w:t>)</w:t>
      </w:r>
      <w:bookmarkEnd w:id="481"/>
      <w:bookmarkEnd w:id="482"/>
      <w:bookmarkEnd w:id="483"/>
      <w:bookmarkEnd w:id="484"/>
    </w:p>
    <w:p w:rsidR="00211593" w:rsidRPr="005A666F" w:rsidRDefault="00211593" w:rsidP="00514096">
      <w:pPr>
        <w:tabs>
          <w:tab w:val="left" w:pos="567"/>
          <w:tab w:val="left" w:pos="1985"/>
        </w:tabs>
        <w:ind w:right="34" w:firstLine="0"/>
        <w:rPr>
          <w:szCs w:val="24"/>
        </w:rPr>
      </w:pPr>
      <w:r w:rsidRPr="005A666F">
        <w:rPr>
          <w:szCs w:val="24"/>
        </w:rPr>
        <w:t>(</w:t>
      </w:r>
      <w:r w:rsidRPr="005A666F">
        <w:rPr>
          <w:szCs w:val="24"/>
          <w:shd w:val="clear" w:color="auto" w:fill="FFFF99"/>
        </w:rPr>
        <w:t>заполняется отдельно по каждому из лотов с указанием номера и названия лота</w:t>
      </w:r>
      <w:r w:rsidRPr="005A666F">
        <w:rPr>
          <w:szCs w:val="24"/>
        </w:rPr>
        <w:t>)</w:t>
      </w:r>
    </w:p>
    <w:p w:rsidR="00211593" w:rsidRPr="005A666F" w:rsidRDefault="00211593" w:rsidP="004151EE">
      <w:pPr>
        <w:pStyle w:val="3"/>
        <w:numPr>
          <w:ilvl w:val="2"/>
          <w:numId w:val="36"/>
        </w:numPr>
        <w:tabs>
          <w:tab w:val="left" w:pos="567"/>
          <w:tab w:val="left" w:pos="1985"/>
        </w:tabs>
        <w:ind w:left="0" w:right="34" w:firstLine="0"/>
        <w:rPr>
          <w:sz w:val="24"/>
          <w:szCs w:val="24"/>
        </w:rPr>
      </w:pPr>
      <w:bookmarkStart w:id="485" w:name="_Toc440376305"/>
      <w:bookmarkStart w:id="486" w:name="_Toc440382563"/>
      <w:bookmarkStart w:id="487" w:name="_Toc440447233"/>
      <w:bookmarkStart w:id="488" w:name="_Toc440632394"/>
      <w:bookmarkStart w:id="489" w:name="_Toc440875163"/>
      <w:bookmarkStart w:id="490" w:name="_Toc441131150"/>
      <w:bookmarkStart w:id="491" w:name="_Toc441572157"/>
      <w:bookmarkStart w:id="492" w:name="_Toc441575249"/>
      <w:bookmarkStart w:id="493" w:name="_Toc442195914"/>
      <w:bookmarkStart w:id="494" w:name="_Toc442251956"/>
      <w:bookmarkStart w:id="495" w:name="_Toc442258905"/>
      <w:bookmarkStart w:id="496" w:name="_Toc442259145"/>
      <w:bookmarkStart w:id="497" w:name="_Toc442265457"/>
      <w:bookmarkStart w:id="498" w:name="_Toc447292662"/>
      <w:bookmarkStart w:id="499" w:name="_Toc461809114"/>
      <w:bookmarkStart w:id="500" w:name="_Toc463514533"/>
      <w:bookmarkStart w:id="501" w:name="_Toc466908651"/>
      <w:bookmarkStart w:id="502" w:name="_Toc468196590"/>
      <w:bookmarkStart w:id="503" w:name="_Toc468446671"/>
      <w:bookmarkStart w:id="504" w:name="_Toc468446865"/>
      <w:bookmarkStart w:id="505" w:name="_Toc469479721"/>
      <w:bookmarkStart w:id="506" w:name="_Toc471986671"/>
      <w:bookmarkStart w:id="507" w:name="_Toc498509305"/>
      <w:bookmarkStart w:id="508" w:name="_Toc524939658"/>
      <w:bookmarkStart w:id="509" w:name="_Toc535853844"/>
      <w:bookmarkStart w:id="510" w:name="_Toc536020472"/>
      <w:bookmarkStart w:id="511" w:name="_Toc167440626"/>
      <w:r w:rsidRPr="005A666F">
        <w:rPr>
          <w:sz w:val="24"/>
          <w:szCs w:val="24"/>
        </w:rPr>
        <w:t xml:space="preserve">Форма плана распределения объемов </w:t>
      </w:r>
      <w:r w:rsidR="00E964CF" w:rsidRPr="005A666F">
        <w:rPr>
          <w:sz w:val="24"/>
          <w:szCs w:val="24"/>
          <w:lang w:val="ru-RU"/>
        </w:rPr>
        <w:t>по Договору</w:t>
      </w:r>
      <w:r w:rsidR="003260DA" w:rsidRPr="005A666F">
        <w:rPr>
          <w:sz w:val="24"/>
          <w:szCs w:val="24"/>
        </w:rPr>
        <w:t xml:space="preserve"> </w:t>
      </w:r>
      <w:r w:rsidR="007E20E1" w:rsidRPr="005A666F">
        <w:rPr>
          <w:sz w:val="24"/>
          <w:szCs w:val="24"/>
          <w:lang w:val="ru-RU"/>
        </w:rPr>
        <w:t>между членами</w:t>
      </w:r>
      <w:r w:rsidR="007E20E1" w:rsidRPr="005A666F">
        <w:rPr>
          <w:sz w:val="24"/>
          <w:szCs w:val="24"/>
        </w:rPr>
        <w:t xml:space="preserve"> </w:t>
      </w:r>
      <w:r w:rsidRPr="005A666F">
        <w:rPr>
          <w:sz w:val="24"/>
          <w:szCs w:val="24"/>
        </w:rPr>
        <w:t>коллективного Участника</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211593" w:rsidRPr="005A666F"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5A666F">
        <w:rPr>
          <w:b/>
          <w:color w:val="000000"/>
          <w:spacing w:val="36"/>
          <w:szCs w:val="24"/>
        </w:rPr>
        <w:t>начало формы</w:t>
      </w:r>
    </w:p>
    <w:p w:rsidR="00211593" w:rsidRPr="005A666F" w:rsidRDefault="00211593" w:rsidP="00514096">
      <w:pPr>
        <w:tabs>
          <w:tab w:val="left" w:pos="567"/>
          <w:tab w:val="left" w:pos="1985"/>
        </w:tabs>
        <w:ind w:right="34" w:firstLine="0"/>
        <w:jc w:val="left"/>
        <w:rPr>
          <w:color w:val="000000"/>
          <w:szCs w:val="24"/>
        </w:rPr>
      </w:pPr>
      <w:r w:rsidRPr="005A666F">
        <w:rPr>
          <w:color w:val="000000"/>
          <w:szCs w:val="24"/>
        </w:rPr>
        <w:t xml:space="preserve">Приложение </w:t>
      </w:r>
      <w:r w:rsidR="006834D8">
        <w:rPr>
          <w:noProof/>
          <w:color w:val="000000"/>
          <w:szCs w:val="24"/>
        </w:rPr>
        <w:t>6</w:t>
      </w:r>
      <w:r w:rsidRPr="005A666F">
        <w:rPr>
          <w:color w:val="000000"/>
          <w:szCs w:val="24"/>
        </w:rPr>
        <w:t xml:space="preserve"> к письму </w:t>
      </w:r>
      <w:r w:rsidR="00FE5D02" w:rsidRPr="005A666F">
        <w:rPr>
          <w:szCs w:val="24"/>
        </w:rPr>
        <w:t>об участии в Аукционе</w:t>
      </w:r>
      <w:r w:rsidRPr="005A666F">
        <w:rPr>
          <w:color w:val="000000"/>
          <w:szCs w:val="24"/>
        </w:rPr>
        <w:br/>
        <w:t>от «____»_____________ г. №__________</w:t>
      </w:r>
    </w:p>
    <w:p w:rsidR="00211593" w:rsidRPr="005A666F" w:rsidRDefault="00211593" w:rsidP="00514096">
      <w:pPr>
        <w:tabs>
          <w:tab w:val="left" w:pos="567"/>
          <w:tab w:val="left" w:pos="1985"/>
        </w:tabs>
        <w:ind w:right="34" w:firstLine="0"/>
        <w:rPr>
          <w:color w:val="000000"/>
          <w:szCs w:val="24"/>
        </w:rPr>
      </w:pPr>
    </w:p>
    <w:p w:rsidR="00211593" w:rsidRPr="005A666F" w:rsidRDefault="00211593" w:rsidP="00514096">
      <w:pPr>
        <w:tabs>
          <w:tab w:val="left" w:pos="567"/>
          <w:tab w:val="left" w:pos="1985"/>
        </w:tabs>
        <w:ind w:right="34" w:firstLine="0"/>
        <w:jc w:val="center"/>
        <w:rPr>
          <w:b/>
          <w:szCs w:val="24"/>
        </w:rPr>
      </w:pPr>
      <w:r w:rsidRPr="005A666F">
        <w:rPr>
          <w:b/>
          <w:szCs w:val="24"/>
        </w:rPr>
        <w:t xml:space="preserve">План распределения объемов </w:t>
      </w:r>
      <w:r w:rsidR="00E964CF" w:rsidRPr="005A666F">
        <w:rPr>
          <w:b/>
          <w:szCs w:val="24"/>
        </w:rPr>
        <w:t xml:space="preserve">по Договору </w:t>
      </w:r>
      <w:r w:rsidR="007E20E1" w:rsidRPr="005A666F">
        <w:rPr>
          <w:b/>
          <w:szCs w:val="24"/>
        </w:rPr>
        <w:t>между членами</w:t>
      </w:r>
      <w:r w:rsidR="007E20E1" w:rsidRPr="005A666F">
        <w:rPr>
          <w:szCs w:val="24"/>
        </w:rPr>
        <w:t xml:space="preserve"> </w:t>
      </w:r>
      <w:r w:rsidRPr="005A666F">
        <w:rPr>
          <w:b/>
          <w:szCs w:val="24"/>
        </w:rPr>
        <w:t>коллективного Участника</w:t>
      </w:r>
    </w:p>
    <w:p w:rsidR="00211593" w:rsidRPr="005A666F" w:rsidRDefault="00211593" w:rsidP="00514096">
      <w:pPr>
        <w:tabs>
          <w:tab w:val="left" w:pos="567"/>
          <w:tab w:val="left" w:pos="1985"/>
        </w:tabs>
        <w:ind w:right="34" w:firstLine="0"/>
        <w:rPr>
          <w:color w:val="000000"/>
          <w:szCs w:val="24"/>
        </w:rPr>
      </w:pPr>
    </w:p>
    <w:p w:rsidR="00211593" w:rsidRPr="005A666F" w:rsidRDefault="00211593" w:rsidP="00514096">
      <w:pPr>
        <w:tabs>
          <w:tab w:val="left" w:pos="567"/>
          <w:tab w:val="left" w:pos="1985"/>
        </w:tabs>
        <w:ind w:right="34" w:firstLine="0"/>
        <w:rPr>
          <w:color w:val="000000"/>
          <w:szCs w:val="24"/>
        </w:rPr>
      </w:pPr>
      <w:r w:rsidRPr="005A666F">
        <w:rPr>
          <w:color w:val="000000"/>
          <w:szCs w:val="24"/>
        </w:rPr>
        <w:t>Наименование и адрес лидера коллективного Участника: _______________________</w:t>
      </w:r>
    </w:p>
    <w:p w:rsidR="00211593" w:rsidRPr="005A666F" w:rsidRDefault="00211593"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BD0ED5" w:rsidRPr="005A666F" w:rsidTr="00015B77">
        <w:trPr>
          <w:trHeight w:val="1022"/>
        </w:trPr>
        <w:tc>
          <w:tcPr>
            <w:tcW w:w="633" w:type="dxa"/>
            <w:vAlign w:val="center"/>
          </w:tcPr>
          <w:p w:rsidR="00BD0ED5" w:rsidRPr="005A666F" w:rsidRDefault="00BD0ED5" w:rsidP="00514096">
            <w:pPr>
              <w:tabs>
                <w:tab w:val="left" w:pos="567"/>
                <w:tab w:val="left" w:pos="1985"/>
              </w:tabs>
              <w:ind w:right="34" w:firstLine="0"/>
              <w:jc w:val="center"/>
              <w:rPr>
                <w:b/>
              </w:rPr>
            </w:pPr>
            <w:r w:rsidRPr="005A666F">
              <w:rPr>
                <w:b/>
              </w:rPr>
              <w:t>№ п/п</w:t>
            </w:r>
          </w:p>
        </w:tc>
        <w:tc>
          <w:tcPr>
            <w:tcW w:w="2736" w:type="dxa"/>
            <w:vAlign w:val="center"/>
          </w:tcPr>
          <w:p w:rsidR="00E964CF" w:rsidRPr="005A666F" w:rsidRDefault="00BD0ED5" w:rsidP="00514096">
            <w:pPr>
              <w:pStyle w:val="af4"/>
              <w:tabs>
                <w:tab w:val="left" w:pos="567"/>
                <w:tab w:val="left" w:pos="1985"/>
              </w:tabs>
              <w:spacing w:before="0" w:after="0"/>
              <w:ind w:left="0" w:right="34"/>
              <w:jc w:val="center"/>
              <w:rPr>
                <w:sz w:val="24"/>
                <w:szCs w:val="24"/>
              </w:rPr>
            </w:pPr>
            <w:r w:rsidRPr="005A666F">
              <w:rPr>
                <w:b/>
              </w:rPr>
              <w:t xml:space="preserve">Наименование </w:t>
            </w:r>
            <w:r w:rsidR="00E964CF" w:rsidRPr="005A666F">
              <w:rPr>
                <w:b/>
              </w:rPr>
              <w:t xml:space="preserve">этапа по </w:t>
            </w:r>
            <w:r w:rsidR="00E964CF" w:rsidRPr="005A666F">
              <w:rPr>
                <w:b/>
                <w:sz w:val="24"/>
                <w:szCs w:val="24"/>
              </w:rPr>
              <w:t>Договору</w:t>
            </w:r>
            <w:r w:rsidR="00E964CF" w:rsidRPr="005A666F">
              <w:rPr>
                <w:sz w:val="24"/>
                <w:szCs w:val="24"/>
              </w:rPr>
              <w:t xml:space="preserve"> </w:t>
            </w:r>
          </w:p>
          <w:p w:rsidR="00BD0ED5" w:rsidRPr="005A666F" w:rsidRDefault="00E964CF" w:rsidP="0013765E">
            <w:pPr>
              <w:pStyle w:val="af4"/>
              <w:tabs>
                <w:tab w:val="left" w:pos="567"/>
                <w:tab w:val="left" w:pos="1985"/>
              </w:tabs>
              <w:spacing w:before="0" w:after="0"/>
              <w:ind w:left="0" w:right="34"/>
              <w:jc w:val="center"/>
              <w:rPr>
                <w:b/>
              </w:rPr>
            </w:pPr>
            <w:r w:rsidRPr="005A666F">
              <w:rPr>
                <w:b/>
                <w:sz w:val="24"/>
                <w:szCs w:val="24"/>
              </w:rPr>
              <w:t>(наименование услуг</w:t>
            </w:r>
            <w:r w:rsidR="0013765E" w:rsidRPr="005A666F">
              <w:rPr>
                <w:b/>
                <w:sz w:val="24"/>
                <w:szCs w:val="24"/>
              </w:rPr>
              <w:t>)</w:t>
            </w:r>
          </w:p>
        </w:tc>
        <w:tc>
          <w:tcPr>
            <w:tcW w:w="2146" w:type="dxa"/>
            <w:vAlign w:val="center"/>
          </w:tcPr>
          <w:p w:rsidR="00BD0ED5" w:rsidRPr="005A666F" w:rsidRDefault="00BD0ED5" w:rsidP="00514096">
            <w:pPr>
              <w:pStyle w:val="af4"/>
              <w:tabs>
                <w:tab w:val="left" w:pos="567"/>
                <w:tab w:val="left" w:pos="1985"/>
              </w:tabs>
              <w:spacing w:before="0" w:after="0"/>
              <w:ind w:left="0" w:right="34"/>
              <w:jc w:val="center"/>
              <w:rPr>
                <w:b/>
              </w:rPr>
            </w:pPr>
            <w:r w:rsidRPr="005A666F">
              <w:rPr>
                <w:b/>
              </w:rPr>
              <w:t>Наименование организации</w:t>
            </w:r>
          </w:p>
        </w:tc>
        <w:tc>
          <w:tcPr>
            <w:tcW w:w="2707" w:type="dxa"/>
            <w:vAlign w:val="center"/>
          </w:tcPr>
          <w:p w:rsidR="00BD0ED5" w:rsidRPr="005A666F" w:rsidRDefault="00BD0ED5" w:rsidP="00514096">
            <w:pPr>
              <w:pStyle w:val="af4"/>
              <w:tabs>
                <w:tab w:val="left" w:pos="567"/>
                <w:tab w:val="left" w:pos="1985"/>
              </w:tabs>
              <w:spacing w:before="0" w:after="0"/>
              <w:ind w:left="0" w:right="34"/>
              <w:jc w:val="center"/>
              <w:rPr>
                <w:b/>
              </w:rPr>
            </w:pPr>
            <w:r w:rsidRPr="005A666F">
              <w:rPr>
                <w:b/>
              </w:rPr>
              <w:t xml:space="preserve">Стоимость </w:t>
            </w:r>
            <w:r w:rsidR="00E964CF" w:rsidRPr="005A666F">
              <w:rPr>
                <w:b/>
              </w:rPr>
              <w:t xml:space="preserve">по </w:t>
            </w:r>
            <w:r w:rsidR="00E964CF" w:rsidRPr="005A666F">
              <w:rPr>
                <w:b/>
                <w:sz w:val="24"/>
                <w:szCs w:val="24"/>
              </w:rPr>
              <w:t>Договору</w:t>
            </w:r>
            <w:r w:rsidR="00E964CF" w:rsidRPr="005A666F">
              <w:rPr>
                <w:sz w:val="24"/>
                <w:szCs w:val="24"/>
              </w:rPr>
              <w:t xml:space="preserve"> </w:t>
            </w:r>
            <w:r w:rsidRPr="005A666F">
              <w:rPr>
                <w:b/>
              </w:rPr>
              <w:t>в % от общей стоимости</w:t>
            </w:r>
          </w:p>
          <w:p w:rsidR="00BD0ED5" w:rsidRPr="005A666F" w:rsidRDefault="00BD0ED5" w:rsidP="00514096">
            <w:pPr>
              <w:pStyle w:val="af4"/>
              <w:tabs>
                <w:tab w:val="left" w:pos="567"/>
                <w:tab w:val="left" w:pos="1985"/>
              </w:tabs>
              <w:spacing w:before="0" w:after="0"/>
              <w:ind w:left="0" w:right="34"/>
              <w:jc w:val="center"/>
              <w:rPr>
                <w:b/>
              </w:rPr>
            </w:pPr>
            <w:r w:rsidRPr="005A666F">
              <w:rPr>
                <w:b/>
              </w:rPr>
              <w:t>100%</w:t>
            </w:r>
          </w:p>
        </w:tc>
        <w:tc>
          <w:tcPr>
            <w:tcW w:w="1349" w:type="dxa"/>
            <w:vAlign w:val="center"/>
          </w:tcPr>
          <w:p w:rsidR="00E964CF" w:rsidRPr="005A666F" w:rsidRDefault="00BD0ED5" w:rsidP="00E964CF">
            <w:pPr>
              <w:pStyle w:val="af4"/>
              <w:tabs>
                <w:tab w:val="left" w:pos="567"/>
                <w:tab w:val="left" w:pos="1985"/>
              </w:tabs>
              <w:spacing w:before="0" w:after="0"/>
              <w:ind w:left="0" w:right="34"/>
              <w:jc w:val="center"/>
              <w:rPr>
                <w:b/>
                <w:sz w:val="24"/>
                <w:szCs w:val="24"/>
              </w:rPr>
            </w:pPr>
            <w:r w:rsidRPr="005A666F">
              <w:rPr>
                <w:b/>
              </w:rPr>
              <w:t xml:space="preserve">Сроки </w:t>
            </w:r>
            <w:r w:rsidR="00E964CF" w:rsidRPr="005A666F">
              <w:rPr>
                <w:b/>
                <w:sz w:val="24"/>
                <w:szCs w:val="24"/>
              </w:rPr>
              <w:t>выполнения</w:t>
            </w:r>
          </w:p>
          <w:p w:rsidR="00E964CF" w:rsidRPr="005A666F" w:rsidRDefault="00E964CF" w:rsidP="00E964CF">
            <w:pPr>
              <w:pStyle w:val="af4"/>
              <w:tabs>
                <w:tab w:val="left" w:pos="567"/>
                <w:tab w:val="left" w:pos="1985"/>
              </w:tabs>
              <w:spacing w:before="0" w:after="0"/>
              <w:ind w:left="0" w:right="34"/>
              <w:jc w:val="center"/>
              <w:rPr>
                <w:b/>
                <w:sz w:val="24"/>
                <w:szCs w:val="24"/>
              </w:rPr>
            </w:pPr>
            <w:r w:rsidRPr="005A666F">
              <w:rPr>
                <w:b/>
                <w:sz w:val="24"/>
                <w:szCs w:val="24"/>
              </w:rPr>
              <w:t xml:space="preserve">этапа </w:t>
            </w:r>
          </w:p>
          <w:p w:rsidR="00BD0ED5" w:rsidRPr="005A666F" w:rsidRDefault="00E964CF" w:rsidP="00E964CF">
            <w:pPr>
              <w:pStyle w:val="af4"/>
              <w:tabs>
                <w:tab w:val="left" w:pos="567"/>
                <w:tab w:val="left" w:pos="1985"/>
              </w:tabs>
              <w:spacing w:before="0" w:after="0"/>
              <w:ind w:left="0" w:right="34"/>
              <w:jc w:val="center"/>
              <w:rPr>
                <w:b/>
              </w:rPr>
            </w:pPr>
            <w:r w:rsidRPr="005A666F">
              <w:rPr>
                <w:sz w:val="24"/>
                <w:szCs w:val="24"/>
              </w:rPr>
              <w:t xml:space="preserve"> </w:t>
            </w:r>
            <w:r w:rsidR="00BD0ED5" w:rsidRPr="005A666F">
              <w:rPr>
                <w:b/>
              </w:rPr>
              <w:t>(начало и окончание)</w:t>
            </w:r>
          </w:p>
        </w:tc>
      </w:tr>
      <w:tr w:rsidR="00BD0ED5" w:rsidRPr="005A666F" w:rsidTr="00015B77">
        <w:trPr>
          <w:trHeight w:val="256"/>
        </w:trPr>
        <w:tc>
          <w:tcPr>
            <w:tcW w:w="633" w:type="dxa"/>
            <w:vAlign w:val="center"/>
          </w:tcPr>
          <w:p w:rsidR="00BD0ED5" w:rsidRPr="005A666F"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r>
      <w:tr w:rsidR="00BD0ED5" w:rsidRPr="005A666F" w:rsidTr="00015B77">
        <w:trPr>
          <w:trHeight w:val="256"/>
        </w:trPr>
        <w:tc>
          <w:tcPr>
            <w:tcW w:w="633" w:type="dxa"/>
            <w:vAlign w:val="center"/>
          </w:tcPr>
          <w:p w:rsidR="00BD0ED5" w:rsidRPr="005A666F"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r>
      <w:tr w:rsidR="00BD0ED5" w:rsidRPr="005A666F" w:rsidTr="00015B77">
        <w:trPr>
          <w:trHeight w:val="256"/>
        </w:trPr>
        <w:tc>
          <w:tcPr>
            <w:tcW w:w="633" w:type="dxa"/>
            <w:vAlign w:val="center"/>
          </w:tcPr>
          <w:p w:rsidR="00BD0ED5" w:rsidRPr="005A666F"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r>
      <w:tr w:rsidR="00BD0ED5" w:rsidRPr="005A666F" w:rsidTr="00015B77">
        <w:trPr>
          <w:trHeight w:val="256"/>
        </w:trPr>
        <w:tc>
          <w:tcPr>
            <w:tcW w:w="633" w:type="dxa"/>
            <w:vAlign w:val="center"/>
          </w:tcPr>
          <w:p w:rsidR="00BD0ED5" w:rsidRPr="005A666F" w:rsidRDefault="00BD0ED5" w:rsidP="00514096">
            <w:pPr>
              <w:pStyle w:val="af7"/>
              <w:tabs>
                <w:tab w:val="left" w:pos="567"/>
                <w:tab w:val="left" w:pos="1985"/>
              </w:tabs>
              <w:spacing w:before="0" w:after="0"/>
              <w:ind w:left="0" w:right="34"/>
              <w:jc w:val="center"/>
              <w:rPr>
                <w:color w:val="000000"/>
                <w:sz w:val="22"/>
              </w:rPr>
            </w:pPr>
            <w:r w:rsidRPr="005A666F">
              <w:rPr>
                <w:color w:val="000000"/>
                <w:sz w:val="22"/>
              </w:rPr>
              <w:t>…</w:t>
            </w:r>
          </w:p>
        </w:tc>
        <w:tc>
          <w:tcPr>
            <w:tcW w:w="273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5A666F" w:rsidRDefault="00BD0ED5" w:rsidP="00514096">
            <w:pPr>
              <w:pStyle w:val="af7"/>
              <w:tabs>
                <w:tab w:val="left" w:pos="567"/>
                <w:tab w:val="left" w:pos="1985"/>
              </w:tabs>
              <w:spacing w:before="0" w:after="0"/>
              <w:ind w:left="0" w:right="34"/>
              <w:jc w:val="center"/>
              <w:rPr>
                <w:sz w:val="22"/>
              </w:rPr>
            </w:pPr>
          </w:p>
        </w:tc>
      </w:tr>
      <w:tr w:rsidR="00BD0ED5" w:rsidRPr="005A666F" w:rsidTr="00015B77">
        <w:trPr>
          <w:trHeight w:val="269"/>
        </w:trPr>
        <w:tc>
          <w:tcPr>
            <w:tcW w:w="5515" w:type="dxa"/>
            <w:gridSpan w:val="3"/>
            <w:vAlign w:val="center"/>
          </w:tcPr>
          <w:p w:rsidR="00BD0ED5" w:rsidRPr="005A666F" w:rsidRDefault="00BD0ED5" w:rsidP="00514096">
            <w:pPr>
              <w:pStyle w:val="af7"/>
              <w:tabs>
                <w:tab w:val="left" w:pos="567"/>
                <w:tab w:val="left" w:pos="1985"/>
              </w:tabs>
              <w:spacing w:before="0" w:after="0"/>
              <w:ind w:left="0" w:right="34"/>
              <w:rPr>
                <w:b/>
                <w:sz w:val="22"/>
              </w:rPr>
            </w:pPr>
            <w:r w:rsidRPr="005A666F">
              <w:rPr>
                <w:b/>
                <w:sz w:val="22"/>
              </w:rPr>
              <w:t>ИТОГО</w:t>
            </w:r>
          </w:p>
        </w:tc>
        <w:tc>
          <w:tcPr>
            <w:tcW w:w="2707" w:type="dxa"/>
            <w:vAlign w:val="center"/>
          </w:tcPr>
          <w:p w:rsidR="00BD0ED5" w:rsidRPr="005A666F" w:rsidRDefault="000924F2" w:rsidP="00514096">
            <w:pPr>
              <w:pStyle w:val="af7"/>
              <w:tabs>
                <w:tab w:val="left" w:pos="567"/>
                <w:tab w:val="left" w:pos="1985"/>
              </w:tabs>
              <w:spacing w:before="0" w:after="0"/>
              <w:ind w:left="0" w:right="34"/>
              <w:jc w:val="center"/>
              <w:rPr>
                <w:b/>
                <w:sz w:val="22"/>
              </w:rPr>
            </w:pPr>
            <w:r w:rsidRPr="005A666F">
              <w:rPr>
                <w:b/>
                <w:sz w:val="22"/>
              </w:rPr>
              <w:t>100%</w:t>
            </w:r>
          </w:p>
        </w:tc>
        <w:tc>
          <w:tcPr>
            <w:tcW w:w="1349" w:type="dxa"/>
            <w:vAlign w:val="center"/>
          </w:tcPr>
          <w:p w:rsidR="00BD0ED5" w:rsidRPr="005A666F" w:rsidRDefault="00BD0ED5" w:rsidP="00514096">
            <w:pPr>
              <w:pStyle w:val="af7"/>
              <w:tabs>
                <w:tab w:val="left" w:pos="567"/>
                <w:tab w:val="left" w:pos="1985"/>
              </w:tabs>
              <w:spacing w:before="0" w:after="0"/>
              <w:ind w:left="0" w:right="34"/>
              <w:jc w:val="center"/>
              <w:rPr>
                <w:b/>
                <w:sz w:val="22"/>
              </w:rPr>
            </w:pPr>
            <w:r w:rsidRPr="005A666F">
              <w:rPr>
                <w:b/>
                <w:sz w:val="22"/>
              </w:rPr>
              <w:t>Х</w:t>
            </w:r>
          </w:p>
        </w:tc>
      </w:tr>
    </w:tbl>
    <w:p w:rsidR="00211593" w:rsidRPr="005A666F" w:rsidRDefault="00211593" w:rsidP="00514096">
      <w:pPr>
        <w:tabs>
          <w:tab w:val="left" w:pos="567"/>
          <w:tab w:val="left" w:pos="1985"/>
        </w:tabs>
        <w:ind w:right="34" w:firstLine="0"/>
        <w:rPr>
          <w:color w:val="000000"/>
          <w:szCs w:val="24"/>
        </w:rPr>
      </w:pPr>
    </w:p>
    <w:p w:rsidR="00211593" w:rsidRPr="005A666F" w:rsidRDefault="00211593" w:rsidP="004C4238">
      <w:pPr>
        <w:tabs>
          <w:tab w:val="left" w:pos="567"/>
          <w:tab w:val="left" w:pos="1985"/>
        </w:tabs>
        <w:ind w:right="5669" w:firstLine="0"/>
        <w:rPr>
          <w:color w:val="000000"/>
          <w:szCs w:val="24"/>
        </w:rPr>
      </w:pPr>
      <w:r w:rsidRPr="005A666F">
        <w:rPr>
          <w:color w:val="000000"/>
          <w:szCs w:val="24"/>
        </w:rPr>
        <w:t>____________________________________</w:t>
      </w:r>
    </w:p>
    <w:p w:rsidR="00211593" w:rsidRPr="005A666F" w:rsidRDefault="00211593" w:rsidP="004C4238">
      <w:pPr>
        <w:tabs>
          <w:tab w:val="left" w:pos="567"/>
          <w:tab w:val="left" w:pos="1985"/>
        </w:tabs>
        <w:ind w:right="5669" w:firstLine="0"/>
        <w:jc w:val="center"/>
        <w:rPr>
          <w:color w:val="000000"/>
          <w:szCs w:val="24"/>
          <w:vertAlign w:val="superscript"/>
        </w:rPr>
      </w:pPr>
      <w:r w:rsidRPr="005A666F">
        <w:rPr>
          <w:color w:val="000000"/>
          <w:szCs w:val="24"/>
          <w:vertAlign w:val="superscript"/>
        </w:rPr>
        <w:t>(подпись, М.П.)</w:t>
      </w:r>
    </w:p>
    <w:p w:rsidR="00211593" w:rsidRPr="005A666F" w:rsidRDefault="00211593" w:rsidP="004C4238">
      <w:pPr>
        <w:tabs>
          <w:tab w:val="left" w:pos="567"/>
          <w:tab w:val="left" w:pos="1985"/>
        </w:tabs>
        <w:ind w:right="5669" w:firstLine="0"/>
        <w:rPr>
          <w:color w:val="000000"/>
          <w:szCs w:val="24"/>
        </w:rPr>
      </w:pPr>
      <w:r w:rsidRPr="005A666F">
        <w:rPr>
          <w:color w:val="000000"/>
          <w:szCs w:val="24"/>
        </w:rPr>
        <w:t>____________________________________</w:t>
      </w:r>
    </w:p>
    <w:p w:rsidR="00211593" w:rsidRPr="005A666F" w:rsidRDefault="00211593" w:rsidP="004C4238">
      <w:pPr>
        <w:tabs>
          <w:tab w:val="left" w:pos="567"/>
          <w:tab w:val="left" w:pos="1985"/>
        </w:tabs>
        <w:ind w:right="5669" w:firstLine="0"/>
        <w:jc w:val="center"/>
        <w:rPr>
          <w:color w:val="000000"/>
          <w:szCs w:val="24"/>
          <w:vertAlign w:val="superscript"/>
        </w:rPr>
      </w:pPr>
      <w:r w:rsidRPr="005A666F">
        <w:rPr>
          <w:color w:val="000000"/>
          <w:szCs w:val="24"/>
          <w:vertAlign w:val="superscript"/>
        </w:rPr>
        <w:t>(фамилия, имя, отчество подписавшего, должность)</w:t>
      </w:r>
    </w:p>
    <w:p w:rsidR="00211593" w:rsidRPr="005A666F"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5A666F">
        <w:rPr>
          <w:b/>
          <w:color w:val="000000"/>
          <w:spacing w:val="36"/>
          <w:szCs w:val="24"/>
        </w:rPr>
        <w:t>конец формы</w:t>
      </w:r>
    </w:p>
    <w:p w:rsidR="00211593" w:rsidRPr="005A666F" w:rsidRDefault="00211593" w:rsidP="00514096">
      <w:pPr>
        <w:tabs>
          <w:tab w:val="left" w:pos="567"/>
          <w:tab w:val="left" w:pos="1985"/>
        </w:tabs>
        <w:ind w:right="34" w:firstLine="0"/>
        <w:jc w:val="left"/>
        <w:rPr>
          <w:sz w:val="2"/>
          <w:szCs w:val="2"/>
        </w:rPr>
      </w:pPr>
      <w:r w:rsidRPr="005A666F">
        <w:rPr>
          <w:b/>
          <w:szCs w:val="24"/>
        </w:rPr>
        <w:br w:type="page"/>
      </w:r>
    </w:p>
    <w:p w:rsidR="00211593" w:rsidRPr="005A666F" w:rsidRDefault="00211593" w:rsidP="004151EE">
      <w:pPr>
        <w:pStyle w:val="3"/>
        <w:numPr>
          <w:ilvl w:val="2"/>
          <w:numId w:val="36"/>
        </w:numPr>
        <w:tabs>
          <w:tab w:val="left" w:pos="567"/>
          <w:tab w:val="left" w:pos="1985"/>
        </w:tabs>
        <w:ind w:left="0" w:right="34" w:firstLine="0"/>
        <w:rPr>
          <w:sz w:val="24"/>
          <w:szCs w:val="24"/>
        </w:rPr>
      </w:pPr>
      <w:bookmarkStart w:id="512" w:name="_Toc440376306"/>
      <w:bookmarkStart w:id="513" w:name="_Toc440382564"/>
      <w:bookmarkStart w:id="514" w:name="_Toc440447234"/>
      <w:bookmarkStart w:id="515" w:name="_Toc440632395"/>
      <w:bookmarkStart w:id="516" w:name="_Toc440875164"/>
      <w:bookmarkStart w:id="517" w:name="_Toc441131151"/>
      <w:bookmarkStart w:id="518" w:name="_Toc441572158"/>
      <w:bookmarkStart w:id="519" w:name="_Toc441575250"/>
      <w:bookmarkStart w:id="520" w:name="_Toc442195915"/>
      <w:bookmarkStart w:id="521" w:name="_Toc442251957"/>
      <w:bookmarkStart w:id="522" w:name="_Toc442258906"/>
      <w:bookmarkStart w:id="523" w:name="_Toc442259146"/>
      <w:bookmarkStart w:id="524" w:name="_Toc442265458"/>
      <w:bookmarkStart w:id="525" w:name="_Toc447292663"/>
      <w:bookmarkStart w:id="526" w:name="_Toc461809115"/>
      <w:bookmarkStart w:id="527" w:name="_Toc463514534"/>
      <w:bookmarkStart w:id="528" w:name="_Toc466908652"/>
      <w:bookmarkStart w:id="529" w:name="_Toc468196591"/>
      <w:bookmarkStart w:id="530" w:name="_Toc468446672"/>
      <w:bookmarkStart w:id="531" w:name="_Toc468446866"/>
      <w:bookmarkStart w:id="532" w:name="_Toc469479722"/>
      <w:bookmarkStart w:id="533" w:name="_Toc471986672"/>
      <w:bookmarkStart w:id="534" w:name="_Toc498509306"/>
      <w:bookmarkStart w:id="535" w:name="_Toc524939659"/>
      <w:bookmarkStart w:id="536" w:name="_Toc535853845"/>
      <w:bookmarkStart w:id="537" w:name="_Toc536020473"/>
      <w:bookmarkStart w:id="538" w:name="_Toc167440627"/>
      <w:r w:rsidRPr="005A666F">
        <w:rPr>
          <w:sz w:val="24"/>
          <w:szCs w:val="24"/>
        </w:rPr>
        <w:lastRenderedPageBreak/>
        <w:t>Инструкции по заполнению</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211593" w:rsidRPr="005A666F" w:rsidRDefault="006A2295" w:rsidP="004151EE">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Данная форма заполняется только в том случае, если Заявка подается коллективным Участником</w:t>
      </w:r>
      <w:r w:rsidR="00DF6472" w:rsidRPr="005A666F">
        <w:rPr>
          <w:sz w:val="24"/>
          <w:szCs w:val="24"/>
          <w:lang w:val="ru-RU"/>
        </w:rPr>
        <w:t xml:space="preserve"> </w:t>
      </w:r>
    </w:p>
    <w:p w:rsidR="00211593" w:rsidRPr="005A666F" w:rsidRDefault="006A2295" w:rsidP="004151EE">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 xml:space="preserve">Участник указывает дату и номер </w:t>
      </w:r>
      <w:r w:rsidRPr="005A666F">
        <w:rPr>
          <w:sz w:val="24"/>
          <w:szCs w:val="24"/>
          <w:lang w:val="ru-RU"/>
        </w:rPr>
        <w:t>Заявки</w:t>
      </w:r>
      <w:r w:rsidRPr="005A666F">
        <w:rPr>
          <w:sz w:val="24"/>
          <w:szCs w:val="24"/>
        </w:rPr>
        <w:t xml:space="preserve"> в соответствии с </w:t>
      </w:r>
      <w:r w:rsidRPr="005A666F">
        <w:rPr>
          <w:sz w:val="24"/>
          <w:szCs w:val="24"/>
          <w:lang w:val="ru-RU"/>
        </w:rPr>
        <w:t>Письмом об участии в Аукционе</w:t>
      </w:r>
      <w:r w:rsidRPr="005A666F">
        <w:rPr>
          <w:sz w:val="24"/>
          <w:szCs w:val="24"/>
        </w:rPr>
        <w:t>.</w:t>
      </w:r>
    </w:p>
    <w:p w:rsidR="00211593" w:rsidRPr="005A666F" w:rsidRDefault="00211593" w:rsidP="004151EE">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Участник указывает свое фирменное наименование (в т.ч. организационно-правовую форму) и свой адрес.</w:t>
      </w:r>
    </w:p>
    <w:p w:rsidR="00211593" w:rsidRPr="005A666F" w:rsidRDefault="00211593" w:rsidP="004151EE">
      <w:pPr>
        <w:pStyle w:val="aff"/>
        <w:numPr>
          <w:ilvl w:val="3"/>
          <w:numId w:val="36"/>
        </w:numPr>
        <w:tabs>
          <w:tab w:val="left" w:pos="567"/>
          <w:tab w:val="left" w:pos="1985"/>
        </w:tabs>
        <w:spacing w:before="100" w:beforeAutospacing="1" w:line="240" w:lineRule="auto"/>
        <w:ind w:left="0" w:right="34" w:firstLine="1134"/>
        <w:rPr>
          <w:sz w:val="24"/>
          <w:szCs w:val="24"/>
        </w:rPr>
      </w:pPr>
      <w:r w:rsidRPr="005A666F">
        <w:rPr>
          <w:sz w:val="24"/>
          <w:szCs w:val="24"/>
        </w:rPr>
        <w:t>В данной форме лидер коллективного Участника указывает:</w:t>
      </w:r>
    </w:p>
    <w:p w:rsidR="00211593" w:rsidRPr="005A666F" w:rsidRDefault="003260DA" w:rsidP="002D33BE">
      <w:pPr>
        <w:pStyle w:val="a2"/>
        <w:numPr>
          <w:ilvl w:val="4"/>
          <w:numId w:val="7"/>
        </w:numPr>
        <w:tabs>
          <w:tab w:val="clear" w:pos="1701"/>
          <w:tab w:val="left" w:pos="567"/>
          <w:tab w:val="left" w:pos="1985"/>
          <w:tab w:val="num" w:pos="2410"/>
        </w:tabs>
        <w:spacing w:before="100" w:beforeAutospacing="1" w:line="240" w:lineRule="auto"/>
        <w:ind w:left="851" w:right="34" w:firstLine="850"/>
        <w:rPr>
          <w:sz w:val="24"/>
          <w:szCs w:val="24"/>
        </w:rPr>
      </w:pPr>
      <w:r w:rsidRPr="005A666F">
        <w:rPr>
          <w:sz w:val="24"/>
          <w:szCs w:val="24"/>
        </w:rPr>
        <w:t xml:space="preserve">перечень </w:t>
      </w:r>
      <w:r w:rsidR="00E964CF" w:rsidRPr="005A666F">
        <w:rPr>
          <w:sz w:val="24"/>
          <w:szCs w:val="24"/>
          <w:lang w:val="ru-RU"/>
        </w:rPr>
        <w:t>объёмов по Договору</w:t>
      </w:r>
      <w:r w:rsidR="00211593" w:rsidRPr="005A666F">
        <w:rPr>
          <w:sz w:val="24"/>
          <w:szCs w:val="24"/>
        </w:rPr>
        <w:t>;</w:t>
      </w:r>
    </w:p>
    <w:p w:rsidR="00211593" w:rsidRPr="005A666F"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5A666F">
        <w:rPr>
          <w:sz w:val="24"/>
          <w:szCs w:val="24"/>
        </w:rPr>
        <w:t>стоимость продукции в процентном выражении</w:t>
      </w:r>
      <w:r w:rsidR="00211593" w:rsidRPr="005A666F">
        <w:rPr>
          <w:sz w:val="24"/>
          <w:szCs w:val="24"/>
        </w:rPr>
        <w:t>;</w:t>
      </w:r>
    </w:p>
    <w:p w:rsidR="00211593"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5A666F">
        <w:rPr>
          <w:sz w:val="24"/>
          <w:szCs w:val="24"/>
        </w:rPr>
        <w:t xml:space="preserve">сроки </w:t>
      </w:r>
      <w:r w:rsidR="0046272A" w:rsidRPr="005A666F">
        <w:rPr>
          <w:sz w:val="24"/>
          <w:szCs w:val="24"/>
          <w:lang w:val="ru-RU"/>
        </w:rPr>
        <w:t>выполнения этапа, указанного в плане</w:t>
      </w:r>
      <w:r w:rsidRPr="005A666F">
        <w:rPr>
          <w:sz w:val="24"/>
          <w:szCs w:val="24"/>
        </w:rPr>
        <w:t xml:space="preserve"> каждым членом коллективного Участника</w:t>
      </w:r>
      <w:r w:rsidR="00211593" w:rsidRPr="005A666F">
        <w:rPr>
          <w:sz w:val="24"/>
          <w:szCs w:val="24"/>
        </w:rPr>
        <w:t>.</w:t>
      </w:r>
      <w:bookmarkEnd w:id="35"/>
      <w:bookmarkEnd w:id="36"/>
    </w:p>
    <w:p w:rsidR="00B75EF0" w:rsidRDefault="00B75EF0" w:rsidP="00B75EF0">
      <w:pPr>
        <w:pStyle w:val="a2"/>
        <w:numPr>
          <w:ilvl w:val="0"/>
          <w:numId w:val="0"/>
        </w:numPr>
        <w:tabs>
          <w:tab w:val="left" w:pos="567"/>
          <w:tab w:val="left" w:pos="1985"/>
          <w:tab w:val="num" w:pos="2552"/>
        </w:tabs>
        <w:spacing w:before="100" w:beforeAutospacing="1" w:line="240" w:lineRule="auto"/>
        <w:ind w:left="360" w:right="34" w:hanging="360"/>
        <w:rPr>
          <w:sz w:val="24"/>
          <w:szCs w:val="24"/>
        </w:rPr>
      </w:pPr>
    </w:p>
    <w:p w:rsidR="00B75EF0" w:rsidRDefault="00B75EF0" w:rsidP="00B75EF0">
      <w:pPr>
        <w:pStyle w:val="a2"/>
        <w:numPr>
          <w:ilvl w:val="0"/>
          <w:numId w:val="0"/>
        </w:numPr>
        <w:tabs>
          <w:tab w:val="left" w:pos="567"/>
          <w:tab w:val="left" w:pos="1985"/>
          <w:tab w:val="num" w:pos="2552"/>
        </w:tabs>
        <w:spacing w:before="100" w:beforeAutospacing="1" w:line="240" w:lineRule="auto"/>
        <w:ind w:left="360" w:right="34" w:hanging="360"/>
        <w:rPr>
          <w:sz w:val="24"/>
          <w:szCs w:val="24"/>
        </w:rPr>
      </w:pPr>
    </w:p>
    <w:p w:rsidR="00B75EF0" w:rsidRDefault="00B75EF0" w:rsidP="00B75EF0">
      <w:pPr>
        <w:pStyle w:val="a2"/>
        <w:numPr>
          <w:ilvl w:val="0"/>
          <w:numId w:val="0"/>
        </w:numPr>
        <w:tabs>
          <w:tab w:val="left" w:pos="567"/>
          <w:tab w:val="left" w:pos="1985"/>
          <w:tab w:val="num" w:pos="2552"/>
        </w:tabs>
        <w:spacing w:before="100" w:beforeAutospacing="1" w:line="240" w:lineRule="auto"/>
        <w:ind w:left="360" w:right="34" w:hanging="360"/>
        <w:rPr>
          <w:sz w:val="24"/>
          <w:szCs w:val="24"/>
        </w:rPr>
      </w:pPr>
    </w:p>
    <w:p w:rsidR="00B75EF0" w:rsidRDefault="00B75EF0" w:rsidP="00B75EF0">
      <w:pPr>
        <w:pStyle w:val="a2"/>
        <w:numPr>
          <w:ilvl w:val="0"/>
          <w:numId w:val="0"/>
        </w:numPr>
        <w:tabs>
          <w:tab w:val="left" w:pos="567"/>
          <w:tab w:val="left" w:pos="1985"/>
          <w:tab w:val="num" w:pos="2552"/>
        </w:tabs>
        <w:spacing w:before="100" w:beforeAutospacing="1" w:line="240" w:lineRule="auto"/>
        <w:ind w:left="360" w:right="34" w:hanging="360"/>
        <w:rPr>
          <w:sz w:val="24"/>
          <w:szCs w:val="24"/>
        </w:rPr>
      </w:pPr>
    </w:p>
    <w:p w:rsidR="00B75EF0" w:rsidRPr="005A666F" w:rsidRDefault="00B75EF0" w:rsidP="00B75EF0">
      <w:pPr>
        <w:pStyle w:val="2"/>
        <w:keepNext/>
        <w:pageBreakBefore/>
        <w:numPr>
          <w:ilvl w:val="1"/>
          <w:numId w:val="36"/>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539" w:name="_Toc14204790"/>
      <w:bookmarkStart w:id="540" w:name="_Toc16082448"/>
      <w:bookmarkStart w:id="541" w:name="_Toc167440628"/>
      <w:r w:rsidRPr="009773CA">
        <w:rPr>
          <w:sz w:val="24"/>
          <w:szCs w:val="24"/>
          <w:lang w:val="ru-RU" w:eastAsia="ru-RU"/>
        </w:rPr>
        <w:lastRenderedPageBreak/>
        <w:t>Справка об участии в судебных разбирательствах</w:t>
      </w:r>
      <w:r w:rsidRPr="009773CA">
        <w:rPr>
          <w:sz w:val="24"/>
          <w:szCs w:val="24"/>
        </w:rPr>
        <w:t xml:space="preserve"> (форма </w:t>
      </w:r>
      <w:r w:rsidR="006834D8">
        <w:rPr>
          <w:sz w:val="24"/>
          <w:szCs w:val="24"/>
          <w:lang w:val="ru-RU"/>
        </w:rPr>
        <w:t>7</w:t>
      </w:r>
      <w:r w:rsidRPr="009773CA">
        <w:rPr>
          <w:sz w:val="24"/>
          <w:szCs w:val="24"/>
        </w:rPr>
        <w:t>)</w:t>
      </w:r>
      <w:bookmarkEnd w:id="539"/>
      <w:bookmarkEnd w:id="540"/>
      <w:bookmarkEnd w:id="541"/>
    </w:p>
    <w:p w:rsidR="00B75EF0" w:rsidRPr="005A666F" w:rsidRDefault="00B75EF0" w:rsidP="00B75EF0">
      <w:pPr>
        <w:tabs>
          <w:tab w:val="left" w:pos="567"/>
          <w:tab w:val="left" w:pos="1985"/>
        </w:tabs>
        <w:ind w:right="34" w:firstLine="0"/>
        <w:rPr>
          <w:szCs w:val="24"/>
        </w:rPr>
      </w:pPr>
      <w:r w:rsidRPr="005A666F">
        <w:rPr>
          <w:szCs w:val="24"/>
        </w:rPr>
        <w:t>(</w:t>
      </w:r>
      <w:r w:rsidRPr="005A666F">
        <w:rPr>
          <w:szCs w:val="24"/>
          <w:shd w:val="clear" w:color="auto" w:fill="FFFF99"/>
        </w:rPr>
        <w:t>заполняется отдельно по каждому из лотов с указанием номера и названия лота</w:t>
      </w:r>
      <w:r w:rsidRPr="005A666F">
        <w:rPr>
          <w:szCs w:val="24"/>
        </w:rPr>
        <w:t>)</w:t>
      </w:r>
    </w:p>
    <w:p w:rsidR="00B75EF0" w:rsidRPr="005A666F" w:rsidRDefault="00B75EF0" w:rsidP="00B75EF0">
      <w:pPr>
        <w:pStyle w:val="3"/>
        <w:numPr>
          <w:ilvl w:val="2"/>
          <w:numId w:val="36"/>
        </w:numPr>
        <w:tabs>
          <w:tab w:val="left" w:pos="567"/>
          <w:tab w:val="left" w:pos="1985"/>
        </w:tabs>
        <w:ind w:left="0" w:right="34" w:firstLine="0"/>
        <w:rPr>
          <w:sz w:val="24"/>
          <w:szCs w:val="24"/>
        </w:rPr>
      </w:pPr>
      <w:bookmarkStart w:id="542" w:name="_Toc12629399"/>
      <w:bookmarkStart w:id="543" w:name="_Toc14204791"/>
      <w:bookmarkStart w:id="544" w:name="_Toc16082449"/>
      <w:bookmarkStart w:id="545" w:name="_Toc167440629"/>
      <w:r w:rsidRPr="009773CA">
        <w:rPr>
          <w:sz w:val="24"/>
          <w:szCs w:val="24"/>
        </w:rPr>
        <w:t xml:space="preserve">Форма </w:t>
      </w:r>
      <w:r w:rsidRPr="009773CA">
        <w:rPr>
          <w:sz w:val="24"/>
          <w:szCs w:val="24"/>
          <w:lang w:val="ru-RU" w:eastAsia="ru-RU"/>
        </w:rPr>
        <w:t>справки об участии в судебных разбирательствах</w:t>
      </w:r>
      <w:bookmarkEnd w:id="542"/>
      <w:bookmarkEnd w:id="543"/>
      <w:bookmarkEnd w:id="544"/>
      <w:bookmarkEnd w:id="545"/>
    </w:p>
    <w:p w:rsidR="00B75EF0" w:rsidRPr="005A666F" w:rsidRDefault="00B75EF0" w:rsidP="00B75EF0">
      <w:pPr>
        <w:pBdr>
          <w:top w:val="single" w:sz="4" w:space="1" w:color="auto"/>
        </w:pBdr>
        <w:shd w:val="clear" w:color="auto" w:fill="E0E0E0"/>
        <w:tabs>
          <w:tab w:val="left" w:pos="567"/>
          <w:tab w:val="left" w:pos="1985"/>
        </w:tabs>
        <w:ind w:right="34" w:firstLine="0"/>
        <w:jc w:val="center"/>
        <w:rPr>
          <w:b/>
          <w:color w:val="000000"/>
          <w:spacing w:val="36"/>
          <w:szCs w:val="24"/>
        </w:rPr>
      </w:pPr>
      <w:r w:rsidRPr="005A666F">
        <w:rPr>
          <w:b/>
          <w:color w:val="000000"/>
          <w:spacing w:val="36"/>
          <w:szCs w:val="24"/>
        </w:rPr>
        <w:t>начало формы</w:t>
      </w:r>
    </w:p>
    <w:p w:rsidR="00B75EF0" w:rsidRPr="009773CA" w:rsidRDefault="00B75EF0" w:rsidP="00B75EF0">
      <w:pPr>
        <w:tabs>
          <w:tab w:val="left" w:pos="567"/>
          <w:tab w:val="left" w:pos="1985"/>
        </w:tabs>
        <w:ind w:right="34" w:firstLine="0"/>
        <w:jc w:val="left"/>
        <w:rPr>
          <w:color w:val="000000"/>
          <w:szCs w:val="24"/>
        </w:rPr>
      </w:pPr>
      <w:r w:rsidRPr="009773CA">
        <w:rPr>
          <w:color w:val="000000"/>
          <w:szCs w:val="24"/>
        </w:rPr>
        <w:t xml:space="preserve">Приложение </w:t>
      </w:r>
      <w:r w:rsidR="006834D8">
        <w:rPr>
          <w:noProof/>
          <w:color w:val="000000"/>
          <w:szCs w:val="24"/>
        </w:rPr>
        <w:t>7</w:t>
      </w:r>
      <w:r w:rsidRPr="009773CA">
        <w:rPr>
          <w:color w:val="000000"/>
          <w:szCs w:val="24"/>
        </w:rPr>
        <w:t xml:space="preserve"> к письму </w:t>
      </w:r>
      <w:r w:rsidR="00FE5D02" w:rsidRPr="005A666F">
        <w:rPr>
          <w:szCs w:val="24"/>
        </w:rPr>
        <w:t>об участии в Аукционе</w:t>
      </w:r>
      <w:r w:rsidRPr="009773CA">
        <w:rPr>
          <w:color w:val="000000"/>
          <w:szCs w:val="24"/>
        </w:rPr>
        <w:br/>
        <w:t>от «____»_____________ г. №__________</w:t>
      </w:r>
    </w:p>
    <w:p w:rsidR="00B75EF0" w:rsidRPr="009773CA" w:rsidRDefault="00B75EF0" w:rsidP="00B75EF0">
      <w:pPr>
        <w:tabs>
          <w:tab w:val="left" w:pos="567"/>
          <w:tab w:val="left" w:pos="1985"/>
        </w:tabs>
        <w:ind w:right="34" w:firstLine="0"/>
        <w:jc w:val="center"/>
        <w:rPr>
          <w:b/>
          <w:szCs w:val="24"/>
        </w:rPr>
      </w:pPr>
    </w:p>
    <w:p w:rsidR="00B75EF0" w:rsidRPr="009773CA" w:rsidRDefault="00B75EF0" w:rsidP="00B75EF0">
      <w:pPr>
        <w:tabs>
          <w:tab w:val="left" w:pos="567"/>
          <w:tab w:val="left" w:pos="1985"/>
        </w:tabs>
        <w:ind w:right="34" w:firstLine="0"/>
        <w:jc w:val="center"/>
        <w:rPr>
          <w:b/>
          <w:szCs w:val="24"/>
        </w:rPr>
      </w:pPr>
      <w:bookmarkStart w:id="546" w:name="_Toc307936280"/>
      <w:r w:rsidRPr="009773CA">
        <w:rPr>
          <w:b/>
          <w:szCs w:val="24"/>
        </w:rPr>
        <w:t xml:space="preserve">Справка об участии в судебных разбирательствах </w:t>
      </w:r>
      <w:bookmarkEnd w:id="546"/>
    </w:p>
    <w:p w:rsidR="00B75EF0" w:rsidRPr="009773CA" w:rsidRDefault="00B75EF0" w:rsidP="00B75EF0">
      <w:pPr>
        <w:tabs>
          <w:tab w:val="left" w:pos="1080"/>
        </w:tabs>
        <w:ind w:firstLine="540"/>
        <w:rPr>
          <w:b/>
        </w:rPr>
      </w:pPr>
    </w:p>
    <w:p w:rsidR="00B75EF0" w:rsidRPr="009773CA" w:rsidRDefault="00B75EF0" w:rsidP="00B75EF0">
      <w:pPr>
        <w:tabs>
          <w:tab w:val="left" w:pos="567"/>
          <w:tab w:val="left" w:pos="1985"/>
        </w:tabs>
        <w:ind w:right="34" w:firstLine="0"/>
        <w:rPr>
          <w:szCs w:val="24"/>
        </w:rPr>
      </w:pPr>
      <w:r w:rsidRPr="009773CA">
        <w:rPr>
          <w:szCs w:val="24"/>
        </w:rPr>
        <w:t>Наименование и адрес Участника: _________________________________</w:t>
      </w:r>
    </w:p>
    <w:p w:rsidR="00B75EF0" w:rsidRPr="009773CA" w:rsidRDefault="00B75EF0" w:rsidP="00B75EF0">
      <w:pPr>
        <w:tabs>
          <w:tab w:val="left" w:pos="567"/>
          <w:tab w:val="left" w:pos="1985"/>
        </w:tabs>
        <w:ind w:right="34" w:firstLine="0"/>
        <w:rPr>
          <w:szCs w:val="24"/>
        </w:rPr>
      </w:pPr>
    </w:p>
    <w:p w:rsidR="00B75EF0" w:rsidRPr="009773CA" w:rsidRDefault="00B75EF0" w:rsidP="00B75EF0">
      <w:pPr>
        <w:tabs>
          <w:tab w:val="left" w:pos="1080"/>
        </w:tabs>
        <w:ind w:firstLine="54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549"/>
        <w:gridCol w:w="2740"/>
        <w:gridCol w:w="2893"/>
      </w:tblGrid>
      <w:tr w:rsidR="00B75EF0" w:rsidRPr="009773CA" w:rsidTr="00EF35B6">
        <w:tc>
          <w:tcPr>
            <w:tcW w:w="426" w:type="pct"/>
            <w:vAlign w:val="center"/>
          </w:tcPr>
          <w:p w:rsidR="00B75EF0" w:rsidRPr="009773CA" w:rsidRDefault="00B75EF0" w:rsidP="00EF35B6">
            <w:pPr>
              <w:tabs>
                <w:tab w:val="left" w:pos="1080"/>
              </w:tabs>
              <w:ind w:firstLine="33"/>
              <w:rPr>
                <w:szCs w:val="24"/>
              </w:rPr>
            </w:pPr>
            <w:r w:rsidRPr="009773CA">
              <w:rPr>
                <w:szCs w:val="24"/>
              </w:rPr>
              <w:t>Год</w:t>
            </w:r>
          </w:p>
        </w:tc>
        <w:tc>
          <w:tcPr>
            <w:tcW w:w="1768" w:type="pct"/>
            <w:vAlign w:val="center"/>
          </w:tcPr>
          <w:p w:rsidR="00B75EF0" w:rsidRPr="009773CA" w:rsidRDefault="00B75EF0" w:rsidP="00EF35B6">
            <w:pPr>
              <w:tabs>
                <w:tab w:val="left" w:pos="1080"/>
              </w:tabs>
              <w:ind w:firstLine="33"/>
              <w:rPr>
                <w:szCs w:val="24"/>
              </w:rPr>
            </w:pPr>
            <w:r w:rsidRPr="009773CA">
              <w:rPr>
                <w:szCs w:val="24"/>
              </w:rPr>
              <w:t>Наименование организации, (другой стороны), истец/ответчик, основание и</w:t>
            </w:r>
          </w:p>
          <w:p w:rsidR="00B75EF0" w:rsidRPr="009773CA" w:rsidRDefault="00B75EF0" w:rsidP="00EF35B6">
            <w:pPr>
              <w:tabs>
                <w:tab w:val="left" w:pos="1080"/>
              </w:tabs>
              <w:ind w:firstLine="33"/>
              <w:rPr>
                <w:szCs w:val="24"/>
              </w:rPr>
            </w:pPr>
            <w:r w:rsidRPr="009773CA">
              <w:rPr>
                <w:szCs w:val="24"/>
              </w:rPr>
              <w:t>предмет иска</w:t>
            </w:r>
          </w:p>
        </w:tc>
        <w:tc>
          <w:tcPr>
            <w:tcW w:w="1365" w:type="pct"/>
            <w:vAlign w:val="center"/>
          </w:tcPr>
          <w:p w:rsidR="00B75EF0" w:rsidRPr="009773CA" w:rsidRDefault="00B75EF0" w:rsidP="00EF35B6">
            <w:pPr>
              <w:tabs>
                <w:tab w:val="left" w:pos="1080"/>
              </w:tabs>
              <w:ind w:firstLine="33"/>
              <w:rPr>
                <w:szCs w:val="24"/>
              </w:rPr>
            </w:pPr>
            <w:r w:rsidRPr="009773CA">
              <w:rPr>
                <w:szCs w:val="24"/>
              </w:rPr>
              <w:t>Оспариваемая сумма</w:t>
            </w:r>
          </w:p>
          <w:p w:rsidR="00B75EF0" w:rsidRPr="009773CA" w:rsidRDefault="00B75EF0" w:rsidP="00EF35B6">
            <w:pPr>
              <w:tabs>
                <w:tab w:val="left" w:pos="1080"/>
              </w:tabs>
              <w:ind w:firstLine="33"/>
              <w:rPr>
                <w:szCs w:val="24"/>
              </w:rPr>
            </w:pPr>
            <w:r w:rsidRPr="009773CA">
              <w:rPr>
                <w:szCs w:val="24"/>
              </w:rPr>
              <w:t>(текущая стоимость, рублей)</w:t>
            </w:r>
          </w:p>
        </w:tc>
        <w:tc>
          <w:tcPr>
            <w:tcW w:w="1441" w:type="pct"/>
            <w:vAlign w:val="center"/>
          </w:tcPr>
          <w:p w:rsidR="00B75EF0" w:rsidRPr="009773CA" w:rsidRDefault="00B75EF0" w:rsidP="00EF35B6">
            <w:pPr>
              <w:tabs>
                <w:tab w:val="left" w:pos="1080"/>
              </w:tabs>
              <w:ind w:firstLine="33"/>
              <w:rPr>
                <w:szCs w:val="24"/>
              </w:rPr>
            </w:pPr>
            <w:r w:rsidRPr="009773CA">
              <w:rPr>
                <w:szCs w:val="24"/>
              </w:rPr>
              <w:t>Решение в ПОЛЬЗУ</w:t>
            </w:r>
          </w:p>
          <w:p w:rsidR="00B75EF0" w:rsidRPr="009773CA" w:rsidRDefault="00B75EF0" w:rsidP="00EF35B6">
            <w:pPr>
              <w:tabs>
                <w:tab w:val="left" w:pos="1080"/>
              </w:tabs>
              <w:ind w:firstLine="33"/>
              <w:rPr>
                <w:szCs w:val="24"/>
              </w:rPr>
            </w:pPr>
            <w:r w:rsidRPr="009773CA">
              <w:rPr>
                <w:szCs w:val="24"/>
              </w:rPr>
              <w:t>или ПРОТИВ</w:t>
            </w:r>
          </w:p>
          <w:p w:rsidR="00B75EF0" w:rsidRPr="009773CA" w:rsidRDefault="00B75EF0" w:rsidP="00EF35B6">
            <w:pPr>
              <w:tabs>
                <w:tab w:val="left" w:pos="1080"/>
              </w:tabs>
              <w:ind w:firstLine="33"/>
              <w:rPr>
                <w:szCs w:val="24"/>
              </w:rPr>
            </w:pPr>
            <w:r w:rsidRPr="009773CA">
              <w:rPr>
                <w:szCs w:val="24"/>
              </w:rPr>
              <w:t>Участника закупки</w:t>
            </w:r>
          </w:p>
        </w:tc>
      </w:tr>
      <w:tr w:rsidR="00B75EF0" w:rsidRPr="009773CA" w:rsidTr="00EF35B6">
        <w:tc>
          <w:tcPr>
            <w:tcW w:w="426" w:type="pct"/>
          </w:tcPr>
          <w:p w:rsidR="00B75EF0" w:rsidRPr="009773CA" w:rsidRDefault="00B75EF0" w:rsidP="00EF35B6">
            <w:pPr>
              <w:tabs>
                <w:tab w:val="left" w:pos="1080"/>
              </w:tabs>
              <w:ind w:firstLine="33"/>
              <w:rPr>
                <w:szCs w:val="24"/>
              </w:rPr>
            </w:pPr>
          </w:p>
        </w:tc>
        <w:tc>
          <w:tcPr>
            <w:tcW w:w="1768" w:type="pct"/>
          </w:tcPr>
          <w:p w:rsidR="00B75EF0" w:rsidRPr="009773CA" w:rsidRDefault="00B75EF0" w:rsidP="00EF35B6">
            <w:pPr>
              <w:tabs>
                <w:tab w:val="left" w:pos="1080"/>
              </w:tabs>
              <w:ind w:firstLine="33"/>
              <w:rPr>
                <w:szCs w:val="24"/>
              </w:rPr>
            </w:pPr>
          </w:p>
        </w:tc>
        <w:tc>
          <w:tcPr>
            <w:tcW w:w="1365" w:type="pct"/>
          </w:tcPr>
          <w:p w:rsidR="00B75EF0" w:rsidRPr="009773CA" w:rsidRDefault="00B75EF0" w:rsidP="00EF35B6">
            <w:pPr>
              <w:tabs>
                <w:tab w:val="left" w:pos="1080"/>
              </w:tabs>
              <w:ind w:firstLine="33"/>
              <w:rPr>
                <w:szCs w:val="24"/>
              </w:rPr>
            </w:pPr>
          </w:p>
        </w:tc>
        <w:tc>
          <w:tcPr>
            <w:tcW w:w="1441" w:type="pct"/>
          </w:tcPr>
          <w:p w:rsidR="00B75EF0" w:rsidRPr="009773CA" w:rsidRDefault="00B75EF0" w:rsidP="00EF35B6">
            <w:pPr>
              <w:tabs>
                <w:tab w:val="left" w:pos="1080"/>
              </w:tabs>
              <w:ind w:firstLine="33"/>
              <w:rPr>
                <w:szCs w:val="24"/>
              </w:rPr>
            </w:pPr>
          </w:p>
        </w:tc>
      </w:tr>
      <w:tr w:rsidR="00B75EF0" w:rsidRPr="009773CA" w:rsidTr="00EF35B6">
        <w:tc>
          <w:tcPr>
            <w:tcW w:w="426" w:type="pct"/>
          </w:tcPr>
          <w:p w:rsidR="00B75EF0" w:rsidRPr="009773CA" w:rsidRDefault="00B75EF0" w:rsidP="00EF35B6">
            <w:pPr>
              <w:tabs>
                <w:tab w:val="left" w:pos="1080"/>
              </w:tabs>
              <w:ind w:firstLine="33"/>
              <w:rPr>
                <w:szCs w:val="24"/>
              </w:rPr>
            </w:pPr>
          </w:p>
        </w:tc>
        <w:tc>
          <w:tcPr>
            <w:tcW w:w="1768" w:type="pct"/>
          </w:tcPr>
          <w:p w:rsidR="00B75EF0" w:rsidRPr="009773CA" w:rsidRDefault="00B75EF0" w:rsidP="00EF35B6">
            <w:pPr>
              <w:tabs>
                <w:tab w:val="left" w:pos="1080"/>
              </w:tabs>
              <w:ind w:firstLine="33"/>
              <w:rPr>
                <w:szCs w:val="24"/>
              </w:rPr>
            </w:pPr>
          </w:p>
        </w:tc>
        <w:tc>
          <w:tcPr>
            <w:tcW w:w="1365" w:type="pct"/>
          </w:tcPr>
          <w:p w:rsidR="00B75EF0" w:rsidRPr="009773CA" w:rsidRDefault="00B75EF0" w:rsidP="00EF35B6">
            <w:pPr>
              <w:tabs>
                <w:tab w:val="left" w:pos="1080"/>
              </w:tabs>
              <w:ind w:firstLine="33"/>
              <w:rPr>
                <w:szCs w:val="24"/>
              </w:rPr>
            </w:pPr>
          </w:p>
        </w:tc>
        <w:tc>
          <w:tcPr>
            <w:tcW w:w="1441" w:type="pct"/>
          </w:tcPr>
          <w:p w:rsidR="00B75EF0" w:rsidRPr="009773CA" w:rsidRDefault="00B75EF0" w:rsidP="00EF35B6">
            <w:pPr>
              <w:tabs>
                <w:tab w:val="left" w:pos="1080"/>
              </w:tabs>
              <w:ind w:firstLine="33"/>
              <w:rPr>
                <w:szCs w:val="24"/>
              </w:rPr>
            </w:pPr>
          </w:p>
        </w:tc>
      </w:tr>
      <w:tr w:rsidR="00B75EF0" w:rsidRPr="009773CA" w:rsidTr="00EF35B6">
        <w:tc>
          <w:tcPr>
            <w:tcW w:w="426" w:type="pct"/>
          </w:tcPr>
          <w:p w:rsidR="00B75EF0" w:rsidRPr="009773CA" w:rsidRDefault="00B75EF0" w:rsidP="00EF35B6">
            <w:pPr>
              <w:tabs>
                <w:tab w:val="left" w:pos="1080"/>
              </w:tabs>
              <w:ind w:firstLine="33"/>
              <w:rPr>
                <w:szCs w:val="24"/>
              </w:rPr>
            </w:pPr>
          </w:p>
        </w:tc>
        <w:tc>
          <w:tcPr>
            <w:tcW w:w="1768" w:type="pct"/>
          </w:tcPr>
          <w:p w:rsidR="00B75EF0" w:rsidRPr="009773CA" w:rsidRDefault="00B75EF0" w:rsidP="00EF35B6">
            <w:pPr>
              <w:tabs>
                <w:tab w:val="left" w:pos="1080"/>
              </w:tabs>
              <w:ind w:firstLine="33"/>
              <w:rPr>
                <w:szCs w:val="24"/>
              </w:rPr>
            </w:pPr>
          </w:p>
        </w:tc>
        <w:tc>
          <w:tcPr>
            <w:tcW w:w="1365" w:type="pct"/>
          </w:tcPr>
          <w:p w:rsidR="00B75EF0" w:rsidRPr="009773CA" w:rsidRDefault="00B75EF0" w:rsidP="00EF35B6">
            <w:pPr>
              <w:tabs>
                <w:tab w:val="left" w:pos="1080"/>
              </w:tabs>
              <w:ind w:firstLine="33"/>
              <w:rPr>
                <w:szCs w:val="24"/>
              </w:rPr>
            </w:pPr>
          </w:p>
        </w:tc>
        <w:tc>
          <w:tcPr>
            <w:tcW w:w="1441" w:type="pct"/>
          </w:tcPr>
          <w:p w:rsidR="00B75EF0" w:rsidRPr="009773CA" w:rsidRDefault="00B75EF0" w:rsidP="00EF35B6">
            <w:pPr>
              <w:tabs>
                <w:tab w:val="left" w:pos="1080"/>
              </w:tabs>
              <w:ind w:firstLine="33"/>
              <w:rPr>
                <w:szCs w:val="24"/>
              </w:rPr>
            </w:pPr>
          </w:p>
        </w:tc>
      </w:tr>
    </w:tbl>
    <w:p w:rsidR="00B75EF0" w:rsidRPr="009773CA" w:rsidRDefault="00B75EF0" w:rsidP="00B75EF0">
      <w:pPr>
        <w:tabs>
          <w:tab w:val="left" w:pos="567"/>
          <w:tab w:val="left" w:pos="1985"/>
        </w:tabs>
        <w:ind w:right="34" w:firstLine="0"/>
        <w:rPr>
          <w:b/>
          <w:szCs w:val="24"/>
        </w:rPr>
      </w:pPr>
    </w:p>
    <w:p w:rsidR="00B75EF0" w:rsidRPr="009773CA" w:rsidRDefault="00B75EF0" w:rsidP="00B75EF0">
      <w:pPr>
        <w:tabs>
          <w:tab w:val="left" w:pos="567"/>
          <w:tab w:val="left" w:pos="1985"/>
        </w:tabs>
        <w:ind w:right="34" w:firstLine="0"/>
        <w:rPr>
          <w:b/>
          <w:szCs w:val="24"/>
        </w:rPr>
      </w:pPr>
    </w:p>
    <w:p w:rsidR="00B75EF0" w:rsidRPr="009773CA" w:rsidRDefault="00B75EF0" w:rsidP="00B75EF0">
      <w:pPr>
        <w:tabs>
          <w:tab w:val="left" w:pos="567"/>
          <w:tab w:val="left" w:pos="1985"/>
        </w:tabs>
        <w:ind w:right="34" w:firstLine="0"/>
        <w:rPr>
          <w:b/>
          <w:szCs w:val="24"/>
        </w:rPr>
      </w:pPr>
    </w:p>
    <w:p w:rsidR="00B75EF0" w:rsidRPr="009773CA" w:rsidRDefault="00B75EF0" w:rsidP="00B75EF0">
      <w:pPr>
        <w:tabs>
          <w:tab w:val="left" w:pos="567"/>
          <w:tab w:val="left" w:pos="1985"/>
        </w:tabs>
        <w:ind w:right="5810" w:firstLine="0"/>
        <w:rPr>
          <w:szCs w:val="24"/>
        </w:rPr>
      </w:pPr>
      <w:r w:rsidRPr="009773CA">
        <w:rPr>
          <w:szCs w:val="24"/>
        </w:rPr>
        <w:t>____________________________________</w:t>
      </w:r>
    </w:p>
    <w:p w:rsidR="00B75EF0" w:rsidRPr="009773CA" w:rsidRDefault="00B75EF0" w:rsidP="00B75EF0">
      <w:pPr>
        <w:tabs>
          <w:tab w:val="left" w:pos="567"/>
          <w:tab w:val="left" w:pos="1985"/>
        </w:tabs>
        <w:ind w:right="5810" w:firstLine="0"/>
        <w:jc w:val="center"/>
        <w:rPr>
          <w:szCs w:val="24"/>
          <w:vertAlign w:val="superscript"/>
        </w:rPr>
      </w:pPr>
      <w:r w:rsidRPr="009773CA">
        <w:rPr>
          <w:szCs w:val="24"/>
          <w:vertAlign w:val="superscript"/>
        </w:rPr>
        <w:t>(подпись, М.П.)</w:t>
      </w:r>
    </w:p>
    <w:p w:rsidR="00B75EF0" w:rsidRPr="009773CA" w:rsidRDefault="00B75EF0" w:rsidP="00B75EF0">
      <w:pPr>
        <w:tabs>
          <w:tab w:val="left" w:pos="567"/>
          <w:tab w:val="left" w:pos="1985"/>
        </w:tabs>
        <w:ind w:right="5810" w:firstLine="0"/>
        <w:rPr>
          <w:szCs w:val="24"/>
        </w:rPr>
      </w:pPr>
      <w:r w:rsidRPr="009773CA">
        <w:rPr>
          <w:szCs w:val="24"/>
        </w:rPr>
        <w:t>____________________________________</w:t>
      </w:r>
    </w:p>
    <w:p w:rsidR="00B75EF0" w:rsidRPr="009773CA" w:rsidRDefault="00B75EF0" w:rsidP="00B75EF0">
      <w:pPr>
        <w:tabs>
          <w:tab w:val="left" w:pos="567"/>
          <w:tab w:val="left" w:pos="1985"/>
        </w:tabs>
        <w:ind w:right="5810" w:firstLine="0"/>
        <w:jc w:val="center"/>
        <w:rPr>
          <w:szCs w:val="24"/>
          <w:vertAlign w:val="superscript"/>
        </w:rPr>
      </w:pPr>
      <w:r w:rsidRPr="009773CA">
        <w:rPr>
          <w:szCs w:val="24"/>
          <w:vertAlign w:val="superscript"/>
        </w:rPr>
        <w:t>(фамилия, имя, отчество подписавшего, должность)</w:t>
      </w:r>
    </w:p>
    <w:p w:rsidR="00B75EF0" w:rsidRPr="009773CA" w:rsidRDefault="00B75EF0" w:rsidP="00B75EF0">
      <w:pPr>
        <w:tabs>
          <w:tab w:val="left" w:pos="1080"/>
        </w:tabs>
        <w:ind w:firstLine="540"/>
        <w:rPr>
          <w:b/>
        </w:rPr>
      </w:pPr>
    </w:p>
    <w:p w:rsidR="00B75EF0" w:rsidRPr="005A666F" w:rsidRDefault="00B75EF0" w:rsidP="00B75EF0">
      <w:pPr>
        <w:pBdr>
          <w:bottom w:val="single" w:sz="4" w:space="1" w:color="auto"/>
        </w:pBdr>
        <w:shd w:val="clear" w:color="auto" w:fill="E0E0E0"/>
        <w:tabs>
          <w:tab w:val="left" w:pos="567"/>
          <w:tab w:val="left" w:pos="1985"/>
        </w:tabs>
        <w:ind w:right="34" w:firstLine="0"/>
        <w:jc w:val="center"/>
        <w:rPr>
          <w:b/>
          <w:color w:val="000000"/>
          <w:spacing w:val="36"/>
          <w:szCs w:val="24"/>
        </w:rPr>
      </w:pPr>
      <w:r w:rsidRPr="005A666F">
        <w:rPr>
          <w:b/>
          <w:color w:val="000000"/>
          <w:spacing w:val="36"/>
          <w:szCs w:val="24"/>
        </w:rPr>
        <w:t>конец формы</w:t>
      </w:r>
    </w:p>
    <w:p w:rsidR="00B75EF0" w:rsidRPr="005A666F" w:rsidRDefault="00B75EF0" w:rsidP="00B75EF0">
      <w:pPr>
        <w:tabs>
          <w:tab w:val="left" w:pos="567"/>
          <w:tab w:val="left" w:pos="1985"/>
        </w:tabs>
        <w:ind w:right="34" w:firstLine="0"/>
        <w:jc w:val="left"/>
        <w:rPr>
          <w:sz w:val="2"/>
          <w:szCs w:val="2"/>
        </w:rPr>
      </w:pPr>
      <w:r w:rsidRPr="005A666F">
        <w:rPr>
          <w:b/>
          <w:szCs w:val="24"/>
        </w:rPr>
        <w:br w:type="page"/>
      </w:r>
    </w:p>
    <w:p w:rsidR="00B75EF0" w:rsidRPr="005A666F" w:rsidRDefault="00B75EF0" w:rsidP="00B75EF0">
      <w:pPr>
        <w:pStyle w:val="3"/>
        <w:numPr>
          <w:ilvl w:val="2"/>
          <w:numId w:val="36"/>
        </w:numPr>
        <w:tabs>
          <w:tab w:val="left" w:pos="567"/>
          <w:tab w:val="left" w:pos="1985"/>
        </w:tabs>
        <w:ind w:left="0" w:right="34" w:firstLine="0"/>
        <w:rPr>
          <w:sz w:val="24"/>
          <w:szCs w:val="24"/>
        </w:rPr>
      </w:pPr>
      <w:bookmarkStart w:id="547" w:name="_Toc167440630"/>
      <w:r w:rsidRPr="005A666F">
        <w:rPr>
          <w:sz w:val="24"/>
          <w:szCs w:val="24"/>
        </w:rPr>
        <w:lastRenderedPageBreak/>
        <w:t>Инструкции по заполнению</w:t>
      </w:r>
      <w:bookmarkEnd w:id="547"/>
    </w:p>
    <w:p w:rsidR="00B75EF0" w:rsidRPr="005A666F" w:rsidRDefault="00B75EF0" w:rsidP="00B75EF0">
      <w:pPr>
        <w:pStyle w:val="aff"/>
        <w:numPr>
          <w:ilvl w:val="3"/>
          <w:numId w:val="36"/>
        </w:numPr>
        <w:tabs>
          <w:tab w:val="left" w:pos="567"/>
          <w:tab w:val="left" w:pos="1985"/>
        </w:tabs>
        <w:spacing w:before="100" w:beforeAutospacing="1" w:line="240" w:lineRule="auto"/>
        <w:ind w:left="0" w:right="34" w:firstLine="1134"/>
        <w:rPr>
          <w:sz w:val="24"/>
          <w:szCs w:val="24"/>
        </w:rPr>
      </w:pPr>
      <w:r w:rsidRPr="009773CA">
        <w:rPr>
          <w:sz w:val="24"/>
          <w:szCs w:val="24"/>
        </w:rPr>
        <w:t>Участник указывает дату и номер Заявки в соответствии с письмом о подаче оферты</w:t>
      </w:r>
      <w:r w:rsidRPr="00B75EF0">
        <w:rPr>
          <w:sz w:val="24"/>
          <w:szCs w:val="24"/>
        </w:rPr>
        <w:t xml:space="preserve">. </w:t>
      </w:r>
    </w:p>
    <w:p w:rsidR="00B75EF0" w:rsidRPr="009773CA" w:rsidRDefault="00B75EF0" w:rsidP="00B75EF0">
      <w:pPr>
        <w:pStyle w:val="aff"/>
        <w:numPr>
          <w:ilvl w:val="3"/>
          <w:numId w:val="36"/>
        </w:numPr>
        <w:tabs>
          <w:tab w:val="left" w:pos="567"/>
          <w:tab w:val="left" w:pos="1985"/>
        </w:tabs>
        <w:spacing w:before="100" w:beforeAutospacing="1" w:line="240" w:lineRule="auto"/>
        <w:ind w:left="0" w:right="34" w:firstLine="1134"/>
        <w:rPr>
          <w:sz w:val="24"/>
          <w:szCs w:val="24"/>
        </w:rPr>
      </w:pPr>
      <w:r w:rsidRPr="009773CA">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B23F7" w:rsidRPr="00F12857" w:rsidRDefault="004B23F7" w:rsidP="004B23F7">
      <w:pPr>
        <w:pStyle w:val="aff"/>
        <w:numPr>
          <w:ilvl w:val="3"/>
          <w:numId w:val="36"/>
        </w:numPr>
        <w:tabs>
          <w:tab w:val="left" w:pos="567"/>
          <w:tab w:val="left" w:pos="1985"/>
        </w:tabs>
        <w:spacing w:before="100" w:beforeAutospacing="1" w:line="240" w:lineRule="auto"/>
        <w:ind w:left="0" w:right="34" w:firstLine="1134"/>
        <w:rPr>
          <w:sz w:val="24"/>
          <w:szCs w:val="24"/>
        </w:rPr>
      </w:pPr>
      <w:r w:rsidRPr="00F12857">
        <w:rPr>
          <w:sz w:val="24"/>
          <w:szCs w:val="24"/>
        </w:rPr>
        <w:t>Указываются</w:t>
      </w:r>
      <w:r>
        <w:rPr>
          <w:sz w:val="24"/>
          <w:szCs w:val="24"/>
        </w:rPr>
        <w:t xml:space="preserve"> данные о своем участии в качестве ответчика </w:t>
      </w:r>
      <w:r w:rsidRPr="00F12857">
        <w:rPr>
          <w:sz w:val="24"/>
          <w:szCs w:val="24"/>
        </w:rPr>
        <w:t>по искам ПАО «Россети» и (или) ДЗО ПАО «Россети» за последние 24 (двадцать четыре) месяца, включая месяц окончания подачи заявок.</w:t>
      </w:r>
    </w:p>
    <w:p w:rsidR="004B23F7" w:rsidRPr="00D67F18" w:rsidRDefault="004B23F7" w:rsidP="004B23F7">
      <w:pPr>
        <w:pStyle w:val="aff"/>
        <w:numPr>
          <w:ilvl w:val="3"/>
          <w:numId w:val="36"/>
        </w:numPr>
        <w:tabs>
          <w:tab w:val="left" w:pos="567"/>
          <w:tab w:val="left" w:pos="1985"/>
        </w:tabs>
        <w:spacing w:before="100" w:beforeAutospacing="1" w:line="240" w:lineRule="auto"/>
        <w:ind w:left="0" w:right="34" w:firstLine="1134"/>
        <w:rPr>
          <w:sz w:val="24"/>
          <w:szCs w:val="24"/>
        </w:rPr>
      </w:pPr>
      <w:r>
        <w:rPr>
          <w:sz w:val="24"/>
          <w:szCs w:val="24"/>
        </w:rPr>
        <w:t xml:space="preserve">Если Участник закупки не участвовал </w:t>
      </w:r>
      <w:r w:rsidRPr="00F12857">
        <w:rPr>
          <w:sz w:val="24"/>
          <w:szCs w:val="24"/>
        </w:rPr>
        <w:t>в вышеуказанных</w:t>
      </w:r>
      <w:r>
        <w:rPr>
          <w:sz w:val="24"/>
          <w:szCs w:val="24"/>
        </w:rPr>
        <w:t xml:space="preserve"> судебных разбирательствах, в таблице пишется «в судебных разбирательствах не участвовал».</w:t>
      </w:r>
    </w:p>
    <w:p w:rsidR="00B75EF0" w:rsidRDefault="00B75EF0" w:rsidP="00B75EF0">
      <w:pPr>
        <w:pStyle w:val="a2"/>
        <w:numPr>
          <w:ilvl w:val="0"/>
          <w:numId w:val="0"/>
        </w:numPr>
        <w:tabs>
          <w:tab w:val="left" w:pos="567"/>
          <w:tab w:val="left" w:pos="1985"/>
          <w:tab w:val="num" w:pos="2552"/>
        </w:tabs>
        <w:spacing w:before="100" w:beforeAutospacing="1" w:line="240" w:lineRule="auto"/>
        <w:ind w:left="360" w:right="34" w:hanging="360"/>
        <w:rPr>
          <w:sz w:val="24"/>
          <w:szCs w:val="24"/>
        </w:rPr>
      </w:pPr>
    </w:p>
    <w:p w:rsidR="00B75EF0" w:rsidRDefault="00B75EF0" w:rsidP="00B75EF0">
      <w:pPr>
        <w:pStyle w:val="a2"/>
        <w:numPr>
          <w:ilvl w:val="0"/>
          <w:numId w:val="0"/>
        </w:numPr>
        <w:tabs>
          <w:tab w:val="left" w:pos="567"/>
          <w:tab w:val="left" w:pos="1985"/>
          <w:tab w:val="num" w:pos="2552"/>
        </w:tabs>
        <w:spacing w:before="100" w:beforeAutospacing="1" w:line="240" w:lineRule="auto"/>
        <w:ind w:left="360" w:right="34" w:hanging="360"/>
        <w:rPr>
          <w:sz w:val="24"/>
          <w:szCs w:val="24"/>
        </w:rPr>
      </w:pPr>
    </w:p>
    <w:p w:rsidR="00C37532" w:rsidRPr="00052365" w:rsidRDefault="00C37532" w:rsidP="00C37532">
      <w:pPr>
        <w:pStyle w:val="2"/>
        <w:keepNext/>
        <w:pageBreakBefore/>
        <w:numPr>
          <w:ilvl w:val="1"/>
          <w:numId w:val="36"/>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548" w:name="_Toc58840200"/>
      <w:bookmarkStart w:id="549" w:name="_Toc58842956"/>
      <w:bookmarkStart w:id="550" w:name="_Toc58843863"/>
      <w:bookmarkStart w:id="551" w:name="_Toc167440631"/>
      <w:r w:rsidRPr="00052365">
        <w:rPr>
          <w:sz w:val="24"/>
          <w:szCs w:val="24"/>
        </w:rPr>
        <w:lastRenderedPageBreak/>
        <w:t>Декларация (Информационное письмо, справка…) (форма </w:t>
      </w:r>
      <w:r w:rsidR="006834D8">
        <w:rPr>
          <w:sz w:val="24"/>
          <w:szCs w:val="24"/>
          <w:lang w:val="ru-RU"/>
        </w:rPr>
        <w:t>8</w:t>
      </w:r>
      <w:r w:rsidRPr="00052365">
        <w:rPr>
          <w:sz w:val="24"/>
          <w:szCs w:val="24"/>
        </w:rPr>
        <w:t>)</w:t>
      </w:r>
      <w:bookmarkEnd w:id="548"/>
      <w:bookmarkEnd w:id="549"/>
      <w:bookmarkEnd w:id="550"/>
      <w:bookmarkEnd w:id="551"/>
    </w:p>
    <w:p w:rsidR="00C37532" w:rsidRPr="00052365" w:rsidRDefault="00C37532" w:rsidP="00C37532">
      <w:pPr>
        <w:tabs>
          <w:tab w:val="left" w:pos="567"/>
          <w:tab w:val="left" w:pos="1985"/>
        </w:tabs>
        <w:ind w:right="34" w:firstLine="0"/>
        <w:rPr>
          <w:szCs w:val="24"/>
        </w:rPr>
      </w:pPr>
      <w:r w:rsidRPr="00052365">
        <w:rPr>
          <w:szCs w:val="24"/>
        </w:rPr>
        <w:t>(</w:t>
      </w:r>
      <w:r w:rsidRPr="00052365">
        <w:rPr>
          <w:szCs w:val="24"/>
          <w:shd w:val="clear" w:color="auto" w:fill="FFFF99"/>
        </w:rPr>
        <w:t>заполняется отдельно по каждому из лотов с указанием номера и названия лота</w:t>
      </w:r>
      <w:r w:rsidRPr="00052365">
        <w:rPr>
          <w:szCs w:val="24"/>
        </w:rPr>
        <w:t>)</w:t>
      </w:r>
    </w:p>
    <w:p w:rsidR="00C37532" w:rsidRPr="00052365" w:rsidRDefault="00C37532" w:rsidP="00C37532">
      <w:pPr>
        <w:pStyle w:val="3"/>
        <w:numPr>
          <w:ilvl w:val="2"/>
          <w:numId w:val="56"/>
        </w:numPr>
        <w:tabs>
          <w:tab w:val="left" w:pos="567"/>
          <w:tab w:val="num" w:pos="1134"/>
          <w:tab w:val="left" w:pos="1985"/>
        </w:tabs>
        <w:ind w:left="0" w:right="34" w:firstLine="0"/>
        <w:rPr>
          <w:sz w:val="24"/>
          <w:szCs w:val="24"/>
        </w:rPr>
      </w:pPr>
      <w:bookmarkStart w:id="552" w:name="_Toc58840201"/>
      <w:bookmarkStart w:id="553" w:name="_Toc58842957"/>
      <w:bookmarkStart w:id="554" w:name="_Toc58843864"/>
      <w:bookmarkStart w:id="555" w:name="_Toc167440632"/>
      <w:r w:rsidRPr="00052365">
        <w:rPr>
          <w:sz w:val="24"/>
          <w:szCs w:val="24"/>
        </w:rPr>
        <w:t xml:space="preserve">Форма </w:t>
      </w:r>
      <w:r w:rsidRPr="00052365">
        <w:rPr>
          <w:sz w:val="24"/>
          <w:szCs w:val="24"/>
          <w:lang w:val="ru-RU"/>
        </w:rPr>
        <w:t>Декларации (Информационного письма, справки….)</w:t>
      </w:r>
      <w:bookmarkEnd w:id="552"/>
      <w:bookmarkEnd w:id="553"/>
      <w:bookmarkEnd w:id="554"/>
      <w:bookmarkEnd w:id="555"/>
    </w:p>
    <w:p w:rsidR="00C37532" w:rsidRPr="00052365" w:rsidRDefault="00C37532" w:rsidP="00C37532">
      <w:pPr>
        <w:pBdr>
          <w:top w:val="single" w:sz="4" w:space="1" w:color="auto"/>
        </w:pBdr>
        <w:shd w:val="clear" w:color="auto" w:fill="E0E0E0"/>
        <w:tabs>
          <w:tab w:val="left" w:pos="567"/>
          <w:tab w:val="left" w:pos="1985"/>
        </w:tabs>
        <w:ind w:right="34" w:firstLine="0"/>
        <w:jc w:val="center"/>
        <w:rPr>
          <w:b/>
          <w:color w:val="000000"/>
          <w:spacing w:val="36"/>
          <w:szCs w:val="24"/>
        </w:rPr>
      </w:pPr>
      <w:r w:rsidRPr="00052365">
        <w:rPr>
          <w:b/>
          <w:color w:val="000000"/>
          <w:spacing w:val="36"/>
          <w:szCs w:val="24"/>
        </w:rPr>
        <w:t>начало формы</w:t>
      </w:r>
    </w:p>
    <w:p w:rsidR="00C37532" w:rsidRPr="00052365" w:rsidRDefault="00C37532" w:rsidP="00C37532">
      <w:pPr>
        <w:tabs>
          <w:tab w:val="left" w:pos="567"/>
          <w:tab w:val="left" w:pos="1985"/>
        </w:tabs>
        <w:ind w:right="34" w:firstLine="0"/>
        <w:jc w:val="left"/>
        <w:rPr>
          <w:color w:val="000000"/>
          <w:szCs w:val="24"/>
        </w:rPr>
      </w:pPr>
      <w:r w:rsidRPr="00052365">
        <w:rPr>
          <w:color w:val="000000"/>
          <w:szCs w:val="24"/>
        </w:rPr>
        <w:t xml:space="preserve">Приложение </w:t>
      </w:r>
      <w:r w:rsidR="006834D8">
        <w:rPr>
          <w:noProof/>
          <w:color w:val="000000"/>
          <w:szCs w:val="24"/>
        </w:rPr>
        <w:t>8</w:t>
      </w:r>
      <w:r w:rsidRPr="00052365">
        <w:rPr>
          <w:color w:val="000000"/>
          <w:szCs w:val="24"/>
        </w:rPr>
        <w:t xml:space="preserve"> к письму </w:t>
      </w:r>
      <w:r w:rsidR="00FE5D02" w:rsidRPr="005A666F">
        <w:rPr>
          <w:szCs w:val="24"/>
        </w:rPr>
        <w:t>об участии в Аукционе</w:t>
      </w:r>
      <w:r w:rsidRPr="00052365">
        <w:rPr>
          <w:color w:val="000000"/>
          <w:szCs w:val="24"/>
        </w:rPr>
        <w:br/>
        <w:t>от «____»_____________ г. №__________</w:t>
      </w:r>
    </w:p>
    <w:p w:rsidR="00C37532" w:rsidRPr="00052365" w:rsidRDefault="00C37532" w:rsidP="00C37532">
      <w:pPr>
        <w:tabs>
          <w:tab w:val="left" w:pos="567"/>
          <w:tab w:val="left" w:pos="1985"/>
        </w:tabs>
        <w:ind w:right="34" w:firstLine="0"/>
        <w:rPr>
          <w:color w:val="000000"/>
          <w:szCs w:val="24"/>
        </w:rPr>
      </w:pPr>
    </w:p>
    <w:p w:rsidR="00C37532" w:rsidRPr="00052365" w:rsidRDefault="00C37532" w:rsidP="00C37532">
      <w:pPr>
        <w:tabs>
          <w:tab w:val="left" w:pos="567"/>
          <w:tab w:val="left" w:pos="1985"/>
        </w:tabs>
        <w:ind w:right="34" w:firstLine="0"/>
        <w:jc w:val="center"/>
        <w:rPr>
          <w:b/>
          <w:szCs w:val="24"/>
        </w:rPr>
      </w:pPr>
    </w:p>
    <w:p w:rsidR="00C37532" w:rsidRPr="00052365" w:rsidRDefault="00C37532" w:rsidP="00C37532">
      <w:pPr>
        <w:ind w:firstLine="0"/>
        <w:jc w:val="center"/>
        <w:rPr>
          <w:rStyle w:val="afffffffff0"/>
        </w:rPr>
      </w:pPr>
      <w:r w:rsidRPr="00052365">
        <w:rPr>
          <w:rStyle w:val="afffffffff0"/>
          <w:b/>
          <w:szCs w:val="24"/>
        </w:rPr>
        <w:t>Декларация (Информационное письмо, справка…)</w:t>
      </w:r>
    </w:p>
    <w:p w:rsidR="00C37532" w:rsidRPr="00052365" w:rsidRDefault="00C37532" w:rsidP="00C37532">
      <w:pPr>
        <w:tabs>
          <w:tab w:val="left" w:pos="567"/>
          <w:tab w:val="left" w:pos="1985"/>
        </w:tabs>
        <w:ind w:right="34" w:firstLine="0"/>
        <w:rPr>
          <w:color w:val="000000"/>
        </w:rPr>
      </w:pPr>
    </w:p>
    <w:p w:rsidR="00C37532" w:rsidRPr="00052365" w:rsidRDefault="00C37532" w:rsidP="00C37532">
      <w:pPr>
        <w:tabs>
          <w:tab w:val="left" w:pos="1080"/>
        </w:tabs>
        <w:ind w:firstLine="540"/>
        <w:rPr>
          <w:szCs w:val="24"/>
        </w:rPr>
      </w:pPr>
    </w:p>
    <w:p w:rsidR="00C37532" w:rsidRPr="00052365" w:rsidRDefault="00C37532" w:rsidP="00C37532">
      <w:pPr>
        <w:rPr>
          <w:color w:val="000000"/>
          <w:szCs w:val="24"/>
        </w:rPr>
      </w:pPr>
      <w:r w:rsidRPr="00052365">
        <w:rPr>
          <w:color w:val="000000"/>
          <w:szCs w:val="24"/>
        </w:rPr>
        <w:t>Наименование и адрес Участника: _________________________________</w:t>
      </w:r>
    </w:p>
    <w:p w:rsidR="00C37532" w:rsidRPr="00052365" w:rsidRDefault="00C37532" w:rsidP="00C37532">
      <w:pPr>
        <w:rPr>
          <w:color w:val="000000"/>
          <w:szCs w:val="24"/>
        </w:rPr>
      </w:pPr>
    </w:p>
    <w:p w:rsidR="00C37532" w:rsidRPr="00052365" w:rsidRDefault="00C37532" w:rsidP="00C37532">
      <w:pPr>
        <w:rPr>
          <w:color w:val="000000"/>
          <w:szCs w:val="24"/>
        </w:rPr>
      </w:pPr>
      <w:r w:rsidRPr="00052365">
        <w:rPr>
          <w:color w:val="000000"/>
          <w:szCs w:val="24"/>
        </w:rPr>
        <w:t>Информация о закупке: _________________________________</w:t>
      </w:r>
    </w:p>
    <w:p w:rsidR="00C37532" w:rsidRPr="00052365" w:rsidRDefault="00C37532" w:rsidP="00C37532">
      <w:pPr>
        <w:rPr>
          <w:color w:val="000000"/>
          <w:szCs w:val="24"/>
        </w:rPr>
      </w:pPr>
    </w:p>
    <w:p w:rsidR="00C37532" w:rsidRPr="00052365" w:rsidRDefault="00C37532" w:rsidP="00C37532">
      <w:pPr>
        <w:tabs>
          <w:tab w:val="left" w:pos="567"/>
          <w:tab w:val="left" w:pos="1985"/>
        </w:tabs>
        <w:ind w:right="34" w:firstLine="0"/>
        <w:rPr>
          <w:szCs w:val="24"/>
        </w:rPr>
      </w:pPr>
    </w:p>
    <w:p w:rsidR="00C37532" w:rsidRPr="00052365" w:rsidRDefault="00C37532" w:rsidP="00C37532">
      <w:pPr>
        <w:ind w:firstLine="0"/>
        <w:jc w:val="left"/>
        <w:rPr>
          <w:szCs w:val="24"/>
        </w:rPr>
      </w:pPr>
      <w:r w:rsidRPr="00052365">
        <w:rPr>
          <w:szCs w:val="24"/>
        </w:rPr>
        <w:t>[</w:t>
      </w:r>
      <w:r w:rsidRPr="00052365">
        <w:rPr>
          <w:rStyle w:val="afffffffff0"/>
          <w:szCs w:val="24"/>
        </w:rPr>
        <w:t>Участник в свободной форме приводит необходимую информацию]</w:t>
      </w:r>
      <w:r w:rsidRPr="00052365">
        <w:rPr>
          <w:rStyle w:val="afffffffff0"/>
          <w:szCs w:val="24"/>
        </w:rPr>
        <w:tab/>
      </w:r>
      <w:r w:rsidRPr="00052365">
        <w:rPr>
          <w:rStyle w:val="afffffffff0"/>
          <w:szCs w:val="24"/>
        </w:rPr>
        <w:tab/>
      </w:r>
      <w:r w:rsidRPr="00052365">
        <w:rPr>
          <w:rStyle w:val="afffffffff0"/>
          <w:szCs w:val="24"/>
        </w:rPr>
        <w:tab/>
      </w:r>
      <w:r w:rsidRPr="00052365">
        <w:rPr>
          <w:rStyle w:val="afffffffff0"/>
          <w:szCs w:val="24"/>
        </w:rPr>
        <w:tab/>
      </w:r>
      <w:r w:rsidRPr="00052365">
        <w:rPr>
          <w:i/>
          <w:szCs w:val="24"/>
          <w:lang w:val="en-US"/>
        </w:rPr>
        <w:t> </w:t>
      </w:r>
      <w:r w:rsidRPr="00052365">
        <w:rPr>
          <w:i/>
          <w:szCs w:val="24"/>
        </w:rPr>
        <w:t xml:space="preserve"> .</w:t>
      </w:r>
    </w:p>
    <w:p w:rsidR="00C37532" w:rsidRPr="00052365" w:rsidRDefault="00C37532" w:rsidP="00C37532">
      <w:pPr>
        <w:tabs>
          <w:tab w:val="left" w:pos="567"/>
          <w:tab w:val="left" w:pos="1985"/>
        </w:tabs>
        <w:ind w:right="34" w:firstLine="0"/>
        <w:rPr>
          <w:color w:val="000000"/>
          <w:szCs w:val="24"/>
        </w:rPr>
      </w:pPr>
    </w:p>
    <w:p w:rsidR="00C37532" w:rsidRPr="00052365" w:rsidRDefault="00C37532" w:rsidP="00C37532">
      <w:pPr>
        <w:tabs>
          <w:tab w:val="left" w:pos="567"/>
          <w:tab w:val="left" w:pos="1985"/>
        </w:tabs>
        <w:ind w:right="34" w:firstLine="0"/>
        <w:rPr>
          <w:color w:val="000000"/>
          <w:szCs w:val="24"/>
        </w:rPr>
      </w:pPr>
    </w:p>
    <w:p w:rsidR="00C37532" w:rsidRPr="00052365" w:rsidRDefault="00C37532" w:rsidP="00C37532">
      <w:pPr>
        <w:tabs>
          <w:tab w:val="left" w:pos="567"/>
          <w:tab w:val="left" w:pos="1985"/>
        </w:tabs>
        <w:ind w:right="34"/>
        <w:rPr>
          <w:b/>
        </w:rPr>
      </w:pPr>
    </w:p>
    <w:p w:rsidR="00C37532" w:rsidRPr="00052365" w:rsidRDefault="00C37532" w:rsidP="00C37532">
      <w:pPr>
        <w:tabs>
          <w:tab w:val="left" w:pos="567"/>
          <w:tab w:val="left" w:pos="1985"/>
        </w:tabs>
        <w:ind w:right="5669" w:firstLine="0"/>
        <w:rPr>
          <w:color w:val="000000"/>
          <w:szCs w:val="24"/>
        </w:rPr>
      </w:pPr>
      <w:r w:rsidRPr="00052365">
        <w:rPr>
          <w:color w:val="000000"/>
          <w:szCs w:val="24"/>
        </w:rPr>
        <w:t>____________________________________</w:t>
      </w:r>
    </w:p>
    <w:p w:rsidR="00C37532" w:rsidRPr="00052365" w:rsidRDefault="00C37532" w:rsidP="00C37532">
      <w:pPr>
        <w:tabs>
          <w:tab w:val="left" w:pos="567"/>
          <w:tab w:val="left" w:pos="1985"/>
        </w:tabs>
        <w:ind w:right="5669" w:firstLine="0"/>
        <w:jc w:val="center"/>
        <w:rPr>
          <w:color w:val="000000"/>
          <w:szCs w:val="24"/>
          <w:vertAlign w:val="superscript"/>
        </w:rPr>
      </w:pPr>
      <w:r w:rsidRPr="00052365">
        <w:rPr>
          <w:color w:val="000000"/>
          <w:szCs w:val="24"/>
          <w:vertAlign w:val="superscript"/>
        </w:rPr>
        <w:t>(подпись, М.П.)</w:t>
      </w:r>
    </w:p>
    <w:p w:rsidR="00C37532" w:rsidRPr="00052365" w:rsidRDefault="00C37532" w:rsidP="00C37532">
      <w:pPr>
        <w:tabs>
          <w:tab w:val="left" w:pos="567"/>
          <w:tab w:val="left" w:pos="1985"/>
        </w:tabs>
        <w:ind w:right="5669" w:firstLine="0"/>
        <w:rPr>
          <w:color w:val="000000"/>
          <w:szCs w:val="24"/>
        </w:rPr>
      </w:pPr>
      <w:r w:rsidRPr="00052365">
        <w:rPr>
          <w:color w:val="000000"/>
          <w:szCs w:val="24"/>
        </w:rPr>
        <w:t>____________________________________</w:t>
      </w:r>
    </w:p>
    <w:p w:rsidR="00C37532" w:rsidRPr="00052365" w:rsidRDefault="00C37532" w:rsidP="00C37532">
      <w:pPr>
        <w:tabs>
          <w:tab w:val="left" w:pos="567"/>
          <w:tab w:val="left" w:pos="1985"/>
        </w:tabs>
        <w:ind w:right="5669" w:firstLine="0"/>
        <w:jc w:val="center"/>
        <w:rPr>
          <w:color w:val="000000"/>
          <w:szCs w:val="24"/>
          <w:vertAlign w:val="superscript"/>
        </w:rPr>
      </w:pPr>
      <w:r w:rsidRPr="00052365">
        <w:rPr>
          <w:color w:val="000000"/>
          <w:szCs w:val="24"/>
          <w:vertAlign w:val="superscript"/>
        </w:rPr>
        <w:t>(фамилия, имя, отчество подписавшего, должность)</w:t>
      </w:r>
    </w:p>
    <w:p w:rsidR="00C37532" w:rsidRPr="00052365" w:rsidRDefault="00C37532" w:rsidP="00C37532">
      <w:pPr>
        <w:tabs>
          <w:tab w:val="left" w:pos="567"/>
          <w:tab w:val="left" w:pos="1985"/>
        </w:tabs>
        <w:ind w:right="34" w:firstLine="0"/>
        <w:jc w:val="center"/>
        <w:rPr>
          <w:color w:val="000000"/>
          <w:szCs w:val="24"/>
          <w:vertAlign w:val="superscript"/>
        </w:rPr>
      </w:pPr>
    </w:p>
    <w:p w:rsidR="00C37532" w:rsidRPr="00052365" w:rsidRDefault="00C37532" w:rsidP="00C37532">
      <w:pPr>
        <w:pBdr>
          <w:bottom w:val="single" w:sz="4" w:space="1" w:color="auto"/>
        </w:pBdr>
        <w:shd w:val="clear" w:color="auto" w:fill="E0E0E0"/>
        <w:tabs>
          <w:tab w:val="left" w:pos="567"/>
          <w:tab w:val="left" w:pos="1985"/>
        </w:tabs>
        <w:ind w:right="34" w:firstLine="0"/>
        <w:jc w:val="center"/>
        <w:rPr>
          <w:b/>
          <w:color w:val="000000"/>
          <w:spacing w:val="36"/>
          <w:szCs w:val="24"/>
        </w:rPr>
      </w:pPr>
      <w:r w:rsidRPr="00052365">
        <w:rPr>
          <w:b/>
          <w:color w:val="000000"/>
          <w:spacing w:val="36"/>
          <w:szCs w:val="24"/>
        </w:rPr>
        <w:t>конец формы</w:t>
      </w:r>
    </w:p>
    <w:p w:rsidR="00C37532" w:rsidRPr="00052365" w:rsidRDefault="00C37532" w:rsidP="00C37532">
      <w:pPr>
        <w:tabs>
          <w:tab w:val="left" w:pos="567"/>
          <w:tab w:val="left" w:pos="1985"/>
        </w:tabs>
        <w:ind w:right="34" w:firstLine="0"/>
        <w:jc w:val="left"/>
        <w:rPr>
          <w:szCs w:val="24"/>
        </w:rPr>
      </w:pPr>
      <w:r w:rsidRPr="00052365">
        <w:rPr>
          <w:b/>
          <w:szCs w:val="24"/>
        </w:rPr>
        <w:br w:type="page"/>
      </w:r>
    </w:p>
    <w:p w:rsidR="00C37532" w:rsidRPr="00052365" w:rsidRDefault="00C37532" w:rsidP="00C37532">
      <w:pPr>
        <w:pStyle w:val="3"/>
        <w:numPr>
          <w:ilvl w:val="2"/>
          <w:numId w:val="56"/>
        </w:numPr>
        <w:tabs>
          <w:tab w:val="left" w:pos="567"/>
          <w:tab w:val="num" w:pos="1134"/>
          <w:tab w:val="left" w:pos="1985"/>
        </w:tabs>
        <w:ind w:left="0" w:right="34" w:firstLine="0"/>
        <w:rPr>
          <w:sz w:val="24"/>
          <w:szCs w:val="24"/>
        </w:rPr>
      </w:pPr>
      <w:bookmarkStart w:id="556" w:name="_Toc58840202"/>
      <w:bookmarkStart w:id="557" w:name="_Toc58842958"/>
      <w:bookmarkStart w:id="558" w:name="_Toc58843865"/>
      <w:bookmarkStart w:id="559" w:name="_Toc167440633"/>
      <w:r w:rsidRPr="00052365">
        <w:rPr>
          <w:sz w:val="24"/>
          <w:szCs w:val="24"/>
        </w:rPr>
        <w:lastRenderedPageBreak/>
        <w:t>Инструкции по заполнению</w:t>
      </w:r>
      <w:bookmarkEnd w:id="556"/>
      <w:bookmarkEnd w:id="557"/>
      <w:bookmarkEnd w:id="558"/>
      <w:bookmarkEnd w:id="559"/>
    </w:p>
    <w:p w:rsidR="00C37532" w:rsidRPr="00C37532" w:rsidRDefault="00C37532" w:rsidP="00C37532">
      <w:pPr>
        <w:pStyle w:val="aff"/>
        <w:numPr>
          <w:ilvl w:val="3"/>
          <w:numId w:val="56"/>
        </w:numPr>
        <w:tabs>
          <w:tab w:val="left" w:pos="567"/>
          <w:tab w:val="left" w:pos="1985"/>
        </w:tabs>
        <w:spacing w:before="100" w:beforeAutospacing="1" w:line="240" w:lineRule="auto"/>
        <w:ind w:left="0" w:right="34" w:firstLine="1134"/>
        <w:rPr>
          <w:sz w:val="24"/>
          <w:szCs w:val="24"/>
          <w:lang w:val="ru-RU"/>
        </w:rPr>
      </w:pPr>
      <w:r w:rsidRPr="00C37532">
        <w:rPr>
          <w:sz w:val="24"/>
          <w:szCs w:val="24"/>
          <w:lang w:val="ru-RU"/>
        </w:rPr>
        <w:t xml:space="preserve">Участник указывает дату и номер Заявки в соответствии с письмом о подаче оферты. </w:t>
      </w:r>
    </w:p>
    <w:p w:rsidR="00C37532" w:rsidRPr="00C37532" w:rsidRDefault="00C37532" w:rsidP="00C37532">
      <w:pPr>
        <w:pStyle w:val="aff"/>
        <w:numPr>
          <w:ilvl w:val="3"/>
          <w:numId w:val="56"/>
        </w:numPr>
        <w:tabs>
          <w:tab w:val="left" w:pos="567"/>
          <w:tab w:val="left" w:pos="1985"/>
        </w:tabs>
        <w:spacing w:before="100" w:beforeAutospacing="1" w:line="240" w:lineRule="auto"/>
        <w:ind w:left="0" w:right="34" w:firstLine="1134"/>
        <w:rPr>
          <w:sz w:val="24"/>
          <w:szCs w:val="24"/>
          <w:lang w:val="ru-RU"/>
        </w:rPr>
      </w:pPr>
      <w:r w:rsidRPr="00052365">
        <w:rPr>
          <w:sz w:val="24"/>
          <w:szCs w:val="24"/>
          <w:lang w:val="ru-RU"/>
        </w:rPr>
        <w:t>Оформляется на фирменном бланке Участника.</w:t>
      </w:r>
    </w:p>
    <w:p w:rsidR="00C37532" w:rsidRPr="00052365" w:rsidRDefault="00C37532" w:rsidP="00C37532">
      <w:pPr>
        <w:pStyle w:val="aff"/>
        <w:numPr>
          <w:ilvl w:val="3"/>
          <w:numId w:val="56"/>
        </w:numPr>
        <w:tabs>
          <w:tab w:val="left" w:pos="567"/>
          <w:tab w:val="left" w:pos="1985"/>
        </w:tabs>
        <w:spacing w:before="100" w:beforeAutospacing="1" w:line="240" w:lineRule="auto"/>
        <w:ind w:left="0" w:right="34" w:firstLine="1134"/>
        <w:rPr>
          <w:sz w:val="24"/>
          <w:szCs w:val="24"/>
        </w:rPr>
      </w:pPr>
      <w:r w:rsidRPr="00052365">
        <w:rPr>
          <w:sz w:val="24"/>
          <w:szCs w:val="24"/>
          <w:lang w:val="ru-RU"/>
        </w:rPr>
        <w:t>Участник указывает конкретное наименование документа (Декларация, или справка, или информационное письмо и т.д.).</w:t>
      </w:r>
    </w:p>
    <w:p w:rsidR="00C37532" w:rsidRPr="00052365" w:rsidRDefault="00C37532" w:rsidP="00C37532">
      <w:pPr>
        <w:pStyle w:val="aff"/>
        <w:numPr>
          <w:ilvl w:val="3"/>
          <w:numId w:val="56"/>
        </w:numPr>
        <w:tabs>
          <w:tab w:val="left" w:pos="567"/>
          <w:tab w:val="left" w:pos="1985"/>
        </w:tabs>
        <w:spacing w:before="100" w:beforeAutospacing="1" w:line="240" w:lineRule="auto"/>
        <w:ind w:left="0" w:right="34" w:firstLine="1134"/>
        <w:rPr>
          <w:sz w:val="24"/>
          <w:szCs w:val="24"/>
        </w:rPr>
      </w:pPr>
      <w:r w:rsidRPr="00052365">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37532" w:rsidRPr="00052365" w:rsidRDefault="00C37532" w:rsidP="00C37532">
      <w:pPr>
        <w:pStyle w:val="aff"/>
        <w:numPr>
          <w:ilvl w:val="3"/>
          <w:numId w:val="56"/>
        </w:numPr>
        <w:tabs>
          <w:tab w:val="left" w:pos="567"/>
          <w:tab w:val="left" w:pos="1985"/>
        </w:tabs>
        <w:spacing w:before="100" w:beforeAutospacing="1" w:line="240" w:lineRule="auto"/>
        <w:ind w:left="0" w:right="34" w:firstLine="1134"/>
        <w:rPr>
          <w:sz w:val="24"/>
          <w:szCs w:val="24"/>
        </w:rPr>
      </w:pPr>
      <w:r w:rsidRPr="00052365">
        <w:rPr>
          <w:sz w:val="24"/>
          <w:szCs w:val="24"/>
        </w:rPr>
        <w:t xml:space="preserve">Участник </w:t>
      </w:r>
      <w:r w:rsidRPr="00052365">
        <w:rPr>
          <w:sz w:val="24"/>
          <w:szCs w:val="24"/>
          <w:lang w:val="ru-RU"/>
        </w:rPr>
        <w:t xml:space="preserve">указывает информацию о закупке: </w:t>
      </w:r>
      <w:r w:rsidRPr="00052365">
        <w:rPr>
          <w:sz w:val="24"/>
          <w:szCs w:val="24"/>
        </w:rPr>
        <w:t>номер закупки на электронной площадке</w:t>
      </w:r>
      <w:r w:rsidRPr="00052365">
        <w:rPr>
          <w:sz w:val="24"/>
          <w:szCs w:val="24"/>
          <w:lang w:val="ru-RU"/>
        </w:rPr>
        <w:t>, способ закупки, предмет закупки, размер НМЦ (начальной (максимальной) стоимости закупки).</w:t>
      </w:r>
    </w:p>
    <w:p w:rsidR="00C37532" w:rsidRPr="00052365" w:rsidRDefault="00C37532" w:rsidP="00C37532">
      <w:pPr>
        <w:pStyle w:val="aff"/>
        <w:numPr>
          <w:ilvl w:val="3"/>
          <w:numId w:val="56"/>
        </w:numPr>
        <w:tabs>
          <w:tab w:val="left" w:pos="567"/>
          <w:tab w:val="left" w:pos="1985"/>
        </w:tabs>
        <w:spacing w:before="100" w:beforeAutospacing="1" w:line="240" w:lineRule="auto"/>
        <w:ind w:left="0" w:right="34" w:firstLine="1134"/>
        <w:rPr>
          <w:sz w:val="24"/>
          <w:szCs w:val="24"/>
        </w:rPr>
      </w:pPr>
      <w:r w:rsidRPr="00052365">
        <w:rPr>
          <w:sz w:val="24"/>
          <w:szCs w:val="24"/>
          <w:lang w:val="ru-RU"/>
        </w:rPr>
        <w:t xml:space="preserve"> Участник в свободной форме излагает необходимую информацию. </w:t>
      </w:r>
    </w:p>
    <w:p w:rsidR="00C37532" w:rsidRPr="00DF6741" w:rsidRDefault="00C37532" w:rsidP="00C37532">
      <w:pPr>
        <w:pStyle w:val="aff"/>
        <w:tabs>
          <w:tab w:val="clear" w:pos="360"/>
          <w:tab w:val="left" w:pos="567"/>
          <w:tab w:val="left" w:pos="1134"/>
          <w:tab w:val="left" w:pos="1985"/>
        </w:tabs>
        <w:spacing w:before="100" w:beforeAutospacing="1" w:line="240" w:lineRule="auto"/>
        <w:ind w:right="34" w:firstLine="567"/>
        <w:rPr>
          <w:sz w:val="24"/>
          <w:szCs w:val="24"/>
        </w:rPr>
      </w:pPr>
    </w:p>
    <w:p w:rsidR="00B75EF0" w:rsidRPr="005A666F" w:rsidRDefault="00B75EF0" w:rsidP="00B75EF0">
      <w:pPr>
        <w:pStyle w:val="a2"/>
        <w:numPr>
          <w:ilvl w:val="0"/>
          <w:numId w:val="0"/>
        </w:numPr>
        <w:tabs>
          <w:tab w:val="left" w:pos="567"/>
          <w:tab w:val="left" w:pos="1985"/>
          <w:tab w:val="num" w:pos="2552"/>
        </w:tabs>
        <w:spacing w:before="100" w:beforeAutospacing="1" w:line="240" w:lineRule="auto"/>
        <w:ind w:left="360" w:right="34" w:hanging="360"/>
        <w:rPr>
          <w:sz w:val="24"/>
          <w:szCs w:val="24"/>
        </w:rPr>
      </w:pPr>
    </w:p>
    <w:sectPr w:rsidR="00B75EF0" w:rsidRPr="005A666F" w:rsidSect="0013765E">
      <w:headerReference w:type="first" r:id="rId15"/>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108" w:rsidRDefault="00DA0108">
      <w:pPr>
        <w:widowControl/>
        <w:spacing w:line="360" w:lineRule="auto"/>
        <w:ind w:firstLine="567"/>
        <w:rPr>
          <w:bCs/>
          <w:sz w:val="22"/>
          <w:szCs w:val="22"/>
        </w:rPr>
      </w:pPr>
      <w:r>
        <w:rPr>
          <w:bCs/>
          <w:sz w:val="22"/>
          <w:szCs w:val="22"/>
        </w:rPr>
        <w:separator/>
      </w:r>
    </w:p>
  </w:endnote>
  <w:endnote w:type="continuationSeparator" w:id="0">
    <w:p w:rsidR="00DA0108" w:rsidRDefault="00DA0108">
      <w:pPr>
        <w:widowControl/>
        <w:spacing w:line="360" w:lineRule="auto"/>
        <w:ind w:firstLine="567"/>
        <w:rPr>
          <w:bCs/>
          <w:sz w:val="22"/>
          <w:szCs w:val="22"/>
        </w:rPr>
      </w:pPr>
      <w:r>
        <w:rPr>
          <w:bCs/>
          <w:sz w:val="22"/>
          <w:szCs w:val="22"/>
        </w:rPr>
        <w:continuationSeparator/>
      </w:r>
    </w:p>
  </w:endnote>
  <w:endnote w:type="continuationNotice" w:id="1">
    <w:p w:rsidR="00DA0108" w:rsidRDefault="00DA0108">
      <w:pPr>
        <w:widowControl/>
        <w:ind w:firstLine="567"/>
        <w:rPr>
          <w:bCs/>
          <w:sz w:val="22"/>
          <w:szCs w:val="22"/>
        </w:rPr>
      </w:pPr>
    </w:p>
  </w:endnote>
  <w:endnote w:id="2">
    <w:p w:rsidR="00495483" w:rsidRDefault="00B75EF0" w:rsidP="00B75EF0">
      <w:pPr>
        <w:tabs>
          <w:tab w:val="left" w:pos="2051"/>
        </w:tabs>
      </w:pPr>
      <w:r>
        <w:tab/>
      </w:r>
    </w:p>
    <w:p w:rsidR="00495483" w:rsidRPr="008338CF" w:rsidRDefault="00495483" w:rsidP="008338CF">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roman"/>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AFF" w:usb1="4000ACFF" w:usb2="00000001"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483" w:rsidRDefault="0049548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95483" w:rsidRDefault="00495483">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483" w:rsidRDefault="0049548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95483" w:rsidRDefault="00495483">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483" w:rsidRDefault="0049548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95483" w:rsidRDefault="00495483">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483" w:rsidRDefault="0049548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95483" w:rsidRDefault="00495483">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108" w:rsidRDefault="00DA0108">
      <w:pPr>
        <w:widowControl/>
        <w:spacing w:line="360" w:lineRule="auto"/>
        <w:ind w:firstLine="567"/>
        <w:rPr>
          <w:bCs/>
          <w:sz w:val="22"/>
          <w:szCs w:val="22"/>
        </w:rPr>
      </w:pPr>
      <w:r>
        <w:rPr>
          <w:bCs/>
          <w:sz w:val="22"/>
          <w:szCs w:val="22"/>
        </w:rPr>
        <w:separator/>
      </w:r>
    </w:p>
  </w:footnote>
  <w:footnote w:type="continuationSeparator" w:id="0">
    <w:p w:rsidR="00DA0108" w:rsidRDefault="00DA0108">
      <w:pPr>
        <w:widowControl/>
        <w:spacing w:line="360" w:lineRule="auto"/>
        <w:ind w:firstLine="567"/>
        <w:rPr>
          <w:bCs/>
          <w:sz w:val="22"/>
          <w:szCs w:val="22"/>
        </w:rPr>
      </w:pPr>
      <w:r>
        <w:rPr>
          <w:bCs/>
          <w:sz w:val="22"/>
          <w:szCs w:val="22"/>
        </w:rPr>
        <w:continuationSeparator/>
      </w:r>
    </w:p>
  </w:footnote>
  <w:footnote w:type="continuationNotice" w:id="1">
    <w:p w:rsidR="00DA0108" w:rsidRDefault="00DA0108">
      <w:pPr>
        <w:widowControl/>
        <w:ind w:firstLine="567"/>
        <w:rPr>
          <w:bCs/>
          <w:sz w:val="22"/>
          <w:szCs w:val="22"/>
        </w:rPr>
      </w:pPr>
    </w:p>
  </w:footnote>
  <w:footnote w:id="2">
    <w:p w:rsidR="00495483" w:rsidRPr="00F83889" w:rsidRDefault="00495483"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495483" w:rsidRPr="00F83889" w:rsidRDefault="00495483"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495483" w:rsidRPr="00F83889" w:rsidRDefault="00495483"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495483" w:rsidRPr="00F83889" w:rsidRDefault="00495483" w:rsidP="0057037B">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lang w:val="ru-RU"/>
        </w:rPr>
        <w:t>Инструкции по заполнению</w:t>
      </w:r>
      <w:r w:rsidRPr="00F83889">
        <w:rPr>
          <w:sz w:val="20"/>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483" w:rsidRDefault="00495483"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95pt;height:10.9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9"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2" w15:restartNumberingAfterBreak="0">
    <w:nsid w:val="00000018"/>
    <w:multiLevelType w:val="multilevel"/>
    <w:tmpl w:val="00000018"/>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3"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6"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0"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02F35FB4"/>
    <w:multiLevelType w:val="hybridMultilevel"/>
    <w:tmpl w:val="92C8B0EA"/>
    <w:lvl w:ilvl="0" w:tplc="B14E7B78">
      <w:start w:val="1"/>
      <w:numFmt w:val="bullet"/>
      <w:pStyle w:val="tztxtlist"/>
      <w:lvlText w:val=""/>
      <w:lvlJc w:val="left"/>
      <w:pPr>
        <w:tabs>
          <w:tab w:val="num" w:pos="1985"/>
        </w:tabs>
        <w:ind w:left="1985" w:hanging="397"/>
      </w:pPr>
      <w:rPr>
        <w:rFonts w:ascii="Symbol" w:hAnsi="Symbol" w:hint="default"/>
      </w:rPr>
    </w:lvl>
    <w:lvl w:ilvl="1" w:tplc="3D0A3D60" w:tentative="1">
      <w:start w:val="1"/>
      <w:numFmt w:val="bullet"/>
      <w:lvlText w:val="o"/>
      <w:lvlJc w:val="left"/>
      <w:pPr>
        <w:tabs>
          <w:tab w:val="num" w:pos="2007"/>
        </w:tabs>
        <w:ind w:left="2007" w:hanging="360"/>
      </w:pPr>
      <w:rPr>
        <w:rFonts w:ascii="Courier New" w:hAnsi="Courier New" w:cs="Courier New" w:hint="default"/>
      </w:rPr>
    </w:lvl>
    <w:lvl w:ilvl="2" w:tplc="F9249976">
      <w:start w:val="1"/>
      <w:numFmt w:val="bullet"/>
      <w:lvlText w:val=""/>
      <w:lvlJc w:val="left"/>
      <w:pPr>
        <w:tabs>
          <w:tab w:val="num" w:pos="2727"/>
        </w:tabs>
        <w:ind w:left="2727" w:hanging="360"/>
      </w:pPr>
      <w:rPr>
        <w:rFonts w:ascii="Wingdings" w:hAnsi="Wingdings" w:hint="default"/>
      </w:rPr>
    </w:lvl>
    <w:lvl w:ilvl="3" w:tplc="EEB2D90C" w:tentative="1">
      <w:start w:val="1"/>
      <w:numFmt w:val="bullet"/>
      <w:lvlText w:val=""/>
      <w:lvlJc w:val="left"/>
      <w:pPr>
        <w:tabs>
          <w:tab w:val="num" w:pos="3447"/>
        </w:tabs>
        <w:ind w:left="3447" w:hanging="360"/>
      </w:pPr>
      <w:rPr>
        <w:rFonts w:ascii="Symbol" w:hAnsi="Symbol" w:hint="default"/>
      </w:rPr>
    </w:lvl>
    <w:lvl w:ilvl="4" w:tplc="54966122" w:tentative="1">
      <w:start w:val="1"/>
      <w:numFmt w:val="bullet"/>
      <w:lvlText w:val="o"/>
      <w:lvlJc w:val="left"/>
      <w:pPr>
        <w:tabs>
          <w:tab w:val="num" w:pos="4167"/>
        </w:tabs>
        <w:ind w:left="4167" w:hanging="360"/>
      </w:pPr>
      <w:rPr>
        <w:rFonts w:ascii="Courier New" w:hAnsi="Courier New" w:cs="Courier New" w:hint="default"/>
      </w:rPr>
    </w:lvl>
    <w:lvl w:ilvl="5" w:tplc="B732673A" w:tentative="1">
      <w:start w:val="1"/>
      <w:numFmt w:val="bullet"/>
      <w:lvlText w:val=""/>
      <w:lvlJc w:val="left"/>
      <w:pPr>
        <w:tabs>
          <w:tab w:val="num" w:pos="4887"/>
        </w:tabs>
        <w:ind w:left="4887" w:hanging="360"/>
      </w:pPr>
      <w:rPr>
        <w:rFonts w:ascii="Wingdings" w:hAnsi="Wingdings" w:hint="default"/>
      </w:rPr>
    </w:lvl>
    <w:lvl w:ilvl="6" w:tplc="A8F2D6E2" w:tentative="1">
      <w:start w:val="1"/>
      <w:numFmt w:val="bullet"/>
      <w:lvlText w:val=""/>
      <w:lvlJc w:val="left"/>
      <w:pPr>
        <w:tabs>
          <w:tab w:val="num" w:pos="5607"/>
        </w:tabs>
        <w:ind w:left="5607" w:hanging="360"/>
      </w:pPr>
      <w:rPr>
        <w:rFonts w:ascii="Symbol" w:hAnsi="Symbol" w:hint="default"/>
      </w:rPr>
    </w:lvl>
    <w:lvl w:ilvl="7" w:tplc="41560CB4" w:tentative="1">
      <w:start w:val="1"/>
      <w:numFmt w:val="bullet"/>
      <w:lvlText w:val="o"/>
      <w:lvlJc w:val="left"/>
      <w:pPr>
        <w:tabs>
          <w:tab w:val="num" w:pos="6327"/>
        </w:tabs>
        <w:ind w:left="6327" w:hanging="360"/>
      </w:pPr>
      <w:rPr>
        <w:rFonts w:ascii="Courier New" w:hAnsi="Courier New" w:cs="Courier New" w:hint="default"/>
      </w:rPr>
    </w:lvl>
    <w:lvl w:ilvl="8" w:tplc="B2CA9E6E"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1EA0296"/>
    <w:multiLevelType w:val="multilevel"/>
    <w:tmpl w:val="5DC85C38"/>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922" w:hanging="504"/>
      </w:pPr>
      <w:rPr>
        <w:rFonts w:hint="default"/>
        <w:b/>
        <w:i w:val="0"/>
      </w:rPr>
    </w:lvl>
    <w:lvl w:ilvl="3">
      <w:start w:val="1"/>
      <w:numFmt w:val="decimal"/>
      <w:lvlText w:val="%1.%2.%3.%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30" w15:restartNumberingAfterBreak="0">
    <w:nsid w:val="1A9755A7"/>
    <w:multiLevelType w:val="hybridMultilevel"/>
    <w:tmpl w:val="7B500EF4"/>
    <w:lvl w:ilvl="0" w:tplc="60DEB468">
      <w:start w:val="1"/>
      <w:numFmt w:val="decimal"/>
      <w:lvlText w:val="%1)"/>
      <w:lvlJc w:val="left"/>
      <w:pPr>
        <w:ind w:left="1260" w:hanging="360"/>
      </w:pPr>
    </w:lvl>
    <w:lvl w:ilvl="1" w:tplc="994A35F0" w:tentative="1">
      <w:start w:val="1"/>
      <w:numFmt w:val="lowerLetter"/>
      <w:lvlText w:val="%2."/>
      <w:lvlJc w:val="left"/>
      <w:pPr>
        <w:ind w:left="1980" w:hanging="360"/>
      </w:pPr>
    </w:lvl>
    <w:lvl w:ilvl="2" w:tplc="C2525DC2" w:tentative="1">
      <w:start w:val="1"/>
      <w:numFmt w:val="lowerRoman"/>
      <w:lvlText w:val="%3."/>
      <w:lvlJc w:val="right"/>
      <w:pPr>
        <w:ind w:left="2700" w:hanging="180"/>
      </w:pPr>
    </w:lvl>
    <w:lvl w:ilvl="3" w:tplc="4FC47D4C" w:tentative="1">
      <w:start w:val="1"/>
      <w:numFmt w:val="decimal"/>
      <w:lvlText w:val="%4."/>
      <w:lvlJc w:val="left"/>
      <w:pPr>
        <w:ind w:left="3420" w:hanging="360"/>
      </w:pPr>
    </w:lvl>
    <w:lvl w:ilvl="4" w:tplc="28EA1828" w:tentative="1">
      <w:start w:val="1"/>
      <w:numFmt w:val="lowerLetter"/>
      <w:lvlText w:val="%5."/>
      <w:lvlJc w:val="left"/>
      <w:pPr>
        <w:ind w:left="4140" w:hanging="360"/>
      </w:pPr>
    </w:lvl>
    <w:lvl w:ilvl="5" w:tplc="1ADA97B6" w:tentative="1">
      <w:start w:val="1"/>
      <w:numFmt w:val="lowerRoman"/>
      <w:lvlText w:val="%6."/>
      <w:lvlJc w:val="right"/>
      <w:pPr>
        <w:ind w:left="4860" w:hanging="180"/>
      </w:pPr>
    </w:lvl>
    <w:lvl w:ilvl="6" w:tplc="D0D894A2" w:tentative="1">
      <w:start w:val="1"/>
      <w:numFmt w:val="decimal"/>
      <w:lvlText w:val="%7."/>
      <w:lvlJc w:val="left"/>
      <w:pPr>
        <w:ind w:left="5580" w:hanging="360"/>
      </w:pPr>
    </w:lvl>
    <w:lvl w:ilvl="7" w:tplc="91421424" w:tentative="1">
      <w:start w:val="1"/>
      <w:numFmt w:val="lowerLetter"/>
      <w:lvlText w:val="%8."/>
      <w:lvlJc w:val="left"/>
      <w:pPr>
        <w:ind w:left="6300" w:hanging="360"/>
      </w:pPr>
    </w:lvl>
    <w:lvl w:ilvl="8" w:tplc="FBD246EE" w:tentative="1">
      <w:start w:val="1"/>
      <w:numFmt w:val="lowerRoman"/>
      <w:lvlText w:val="%9."/>
      <w:lvlJc w:val="right"/>
      <w:pPr>
        <w:ind w:left="7020" w:hanging="180"/>
      </w:pPr>
    </w:lvl>
  </w:abstractNum>
  <w:abstractNum w:abstractNumId="31"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3"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15:restartNumberingAfterBreak="0">
    <w:nsid w:val="27D5482D"/>
    <w:multiLevelType w:val="hybridMultilevel"/>
    <w:tmpl w:val="52E46B64"/>
    <w:lvl w:ilvl="0" w:tplc="54F84122">
      <w:start w:val="1"/>
      <w:numFmt w:val="bullet"/>
      <w:lvlText w:val=""/>
      <w:lvlJc w:val="left"/>
      <w:pPr>
        <w:ind w:left="1429" w:hanging="360"/>
      </w:pPr>
      <w:rPr>
        <w:rFonts w:ascii="Symbol" w:hAnsi="Symbol" w:hint="default"/>
      </w:rPr>
    </w:lvl>
    <w:lvl w:ilvl="1" w:tplc="2612E9C2" w:tentative="1">
      <w:start w:val="1"/>
      <w:numFmt w:val="bullet"/>
      <w:lvlText w:val="o"/>
      <w:lvlJc w:val="left"/>
      <w:pPr>
        <w:ind w:left="2149" w:hanging="360"/>
      </w:pPr>
      <w:rPr>
        <w:rFonts w:ascii="Courier New" w:hAnsi="Courier New" w:cs="Courier New" w:hint="default"/>
      </w:rPr>
    </w:lvl>
    <w:lvl w:ilvl="2" w:tplc="613A682C" w:tentative="1">
      <w:start w:val="1"/>
      <w:numFmt w:val="bullet"/>
      <w:lvlText w:val=""/>
      <w:lvlJc w:val="left"/>
      <w:pPr>
        <w:ind w:left="2869" w:hanging="360"/>
      </w:pPr>
      <w:rPr>
        <w:rFonts w:ascii="Wingdings" w:hAnsi="Wingdings" w:hint="default"/>
      </w:rPr>
    </w:lvl>
    <w:lvl w:ilvl="3" w:tplc="C50AA61C" w:tentative="1">
      <w:start w:val="1"/>
      <w:numFmt w:val="bullet"/>
      <w:lvlText w:val=""/>
      <w:lvlJc w:val="left"/>
      <w:pPr>
        <w:ind w:left="3589" w:hanging="360"/>
      </w:pPr>
      <w:rPr>
        <w:rFonts w:ascii="Symbol" w:hAnsi="Symbol" w:hint="default"/>
      </w:rPr>
    </w:lvl>
    <w:lvl w:ilvl="4" w:tplc="31D298C0" w:tentative="1">
      <w:start w:val="1"/>
      <w:numFmt w:val="bullet"/>
      <w:lvlText w:val="o"/>
      <w:lvlJc w:val="left"/>
      <w:pPr>
        <w:ind w:left="4309" w:hanging="360"/>
      </w:pPr>
      <w:rPr>
        <w:rFonts w:ascii="Courier New" w:hAnsi="Courier New" w:cs="Courier New" w:hint="default"/>
      </w:rPr>
    </w:lvl>
    <w:lvl w:ilvl="5" w:tplc="8EF03828" w:tentative="1">
      <w:start w:val="1"/>
      <w:numFmt w:val="bullet"/>
      <w:lvlText w:val=""/>
      <w:lvlJc w:val="left"/>
      <w:pPr>
        <w:ind w:left="5029" w:hanging="360"/>
      </w:pPr>
      <w:rPr>
        <w:rFonts w:ascii="Wingdings" w:hAnsi="Wingdings" w:hint="default"/>
      </w:rPr>
    </w:lvl>
    <w:lvl w:ilvl="6" w:tplc="B1689548" w:tentative="1">
      <w:start w:val="1"/>
      <w:numFmt w:val="bullet"/>
      <w:lvlText w:val=""/>
      <w:lvlJc w:val="left"/>
      <w:pPr>
        <w:ind w:left="5749" w:hanging="360"/>
      </w:pPr>
      <w:rPr>
        <w:rFonts w:ascii="Symbol" w:hAnsi="Symbol" w:hint="default"/>
      </w:rPr>
    </w:lvl>
    <w:lvl w:ilvl="7" w:tplc="7BBC7570" w:tentative="1">
      <w:start w:val="1"/>
      <w:numFmt w:val="bullet"/>
      <w:lvlText w:val="o"/>
      <w:lvlJc w:val="left"/>
      <w:pPr>
        <w:ind w:left="6469" w:hanging="360"/>
      </w:pPr>
      <w:rPr>
        <w:rFonts w:ascii="Courier New" w:hAnsi="Courier New" w:cs="Courier New" w:hint="default"/>
      </w:rPr>
    </w:lvl>
    <w:lvl w:ilvl="8" w:tplc="CB668E16" w:tentative="1">
      <w:start w:val="1"/>
      <w:numFmt w:val="bullet"/>
      <w:lvlText w:val=""/>
      <w:lvlJc w:val="left"/>
      <w:pPr>
        <w:ind w:left="7189" w:hanging="360"/>
      </w:pPr>
      <w:rPr>
        <w:rFonts w:ascii="Wingdings" w:hAnsi="Wingdings" w:hint="default"/>
      </w:r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374918E7"/>
    <w:multiLevelType w:val="hybridMultilevel"/>
    <w:tmpl w:val="9AB493AC"/>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2" w15:restartNumberingAfterBreak="0">
    <w:nsid w:val="38D21D03"/>
    <w:multiLevelType w:val="multilevel"/>
    <w:tmpl w:val="07D6DE7A"/>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944A20"/>
    <w:multiLevelType w:val="hybridMultilevel"/>
    <w:tmpl w:val="C83E6C2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4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8" w15:restartNumberingAfterBreak="0">
    <w:nsid w:val="4385119C"/>
    <w:multiLevelType w:val="hybridMultilevel"/>
    <w:tmpl w:val="5D2829E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49"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5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9"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60"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7" w15:restartNumberingAfterBreak="0">
    <w:nsid w:val="71A0521F"/>
    <w:multiLevelType w:val="hybridMultilevel"/>
    <w:tmpl w:val="30B86986"/>
    <w:lvl w:ilvl="0" w:tplc="5072B1FA">
      <w:start w:val="1"/>
      <w:numFmt w:val="decimal"/>
      <w:lvlText w:val="%1)"/>
      <w:lvlJc w:val="left"/>
      <w:pPr>
        <w:ind w:left="1260" w:hanging="360"/>
      </w:pPr>
    </w:lvl>
    <w:lvl w:ilvl="1" w:tplc="6FE62688">
      <w:start w:val="1"/>
      <w:numFmt w:val="decimal"/>
      <w:lvlText w:val="%2."/>
      <w:lvlJc w:val="left"/>
      <w:pPr>
        <w:tabs>
          <w:tab w:val="num" w:pos="2160"/>
        </w:tabs>
        <w:ind w:left="2160" w:hanging="540"/>
      </w:pPr>
      <w:rPr>
        <w:rFonts w:hint="default"/>
      </w:rPr>
    </w:lvl>
    <w:lvl w:ilvl="2" w:tplc="9F761F8E">
      <w:start w:val="1"/>
      <w:numFmt w:val="decimal"/>
      <w:lvlText w:val="%3)."/>
      <w:lvlJc w:val="left"/>
      <w:pPr>
        <w:tabs>
          <w:tab w:val="num" w:pos="1134"/>
        </w:tabs>
        <w:ind w:left="851" w:firstLine="0"/>
      </w:pPr>
      <w:rPr>
        <w:rFonts w:hint="default"/>
      </w:rPr>
    </w:lvl>
    <w:lvl w:ilvl="3" w:tplc="E63AEE9C" w:tentative="1">
      <w:start w:val="1"/>
      <w:numFmt w:val="decimal"/>
      <w:lvlText w:val="%4."/>
      <w:lvlJc w:val="left"/>
      <w:pPr>
        <w:ind w:left="3420" w:hanging="360"/>
      </w:pPr>
    </w:lvl>
    <w:lvl w:ilvl="4" w:tplc="6AA24C10" w:tentative="1">
      <w:start w:val="1"/>
      <w:numFmt w:val="lowerLetter"/>
      <w:lvlText w:val="%5."/>
      <w:lvlJc w:val="left"/>
      <w:pPr>
        <w:ind w:left="4140" w:hanging="360"/>
      </w:pPr>
    </w:lvl>
    <w:lvl w:ilvl="5" w:tplc="99665510" w:tentative="1">
      <w:start w:val="1"/>
      <w:numFmt w:val="lowerRoman"/>
      <w:lvlText w:val="%6."/>
      <w:lvlJc w:val="right"/>
      <w:pPr>
        <w:ind w:left="4860" w:hanging="180"/>
      </w:pPr>
    </w:lvl>
    <w:lvl w:ilvl="6" w:tplc="BAE8F7B6" w:tentative="1">
      <w:start w:val="1"/>
      <w:numFmt w:val="decimal"/>
      <w:lvlText w:val="%7."/>
      <w:lvlJc w:val="left"/>
      <w:pPr>
        <w:ind w:left="5580" w:hanging="360"/>
      </w:pPr>
    </w:lvl>
    <w:lvl w:ilvl="7" w:tplc="C158E56A" w:tentative="1">
      <w:start w:val="1"/>
      <w:numFmt w:val="lowerLetter"/>
      <w:lvlText w:val="%8."/>
      <w:lvlJc w:val="left"/>
      <w:pPr>
        <w:ind w:left="6300" w:hanging="360"/>
      </w:pPr>
    </w:lvl>
    <w:lvl w:ilvl="8" w:tplc="90DE2556" w:tentative="1">
      <w:start w:val="1"/>
      <w:numFmt w:val="lowerRoman"/>
      <w:lvlText w:val="%9."/>
      <w:lvlJc w:val="right"/>
      <w:pPr>
        <w:ind w:left="7020" w:hanging="180"/>
      </w:pPr>
    </w:lvl>
  </w:abstractNum>
  <w:abstractNum w:abstractNumId="6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9"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0"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71"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4"/>
  </w:num>
  <w:num w:numId="2">
    <w:abstractNumId w:val="2"/>
  </w:num>
  <w:num w:numId="3">
    <w:abstractNumId w:val="1"/>
  </w:num>
  <w:num w:numId="4">
    <w:abstractNumId w:val="0"/>
  </w:num>
  <w:num w:numId="5">
    <w:abstractNumId w:val="50"/>
  </w:num>
  <w:num w:numId="6">
    <w:abstractNumId w:val="57"/>
  </w:num>
  <w:num w:numId="7">
    <w:abstractNumId w:val="51"/>
  </w:num>
  <w:num w:numId="8">
    <w:abstractNumId w:val="44"/>
  </w:num>
  <w:num w:numId="9">
    <w:abstractNumId w:val="69"/>
  </w:num>
  <w:num w:numId="10">
    <w:abstractNumId w:val="65"/>
  </w:num>
  <w:num w:numId="11">
    <w:abstractNumId w:val="38"/>
  </w:num>
  <w:num w:numId="12">
    <w:abstractNumId w:val="49"/>
  </w:num>
  <w:num w:numId="13">
    <w:abstractNumId w:val="45"/>
  </w:num>
  <w:num w:numId="14">
    <w:abstractNumId w:val="58"/>
  </w:num>
  <w:num w:numId="15">
    <w:abstractNumId w:val="36"/>
  </w:num>
  <w:num w:numId="16">
    <w:abstractNumId w:val="5"/>
  </w:num>
  <w:num w:numId="17">
    <w:abstractNumId w:val="39"/>
  </w:num>
  <w:num w:numId="18">
    <w:abstractNumId w:val="24"/>
  </w:num>
  <w:num w:numId="19">
    <w:abstractNumId w:val="61"/>
  </w:num>
  <w:num w:numId="20">
    <w:abstractNumId w:val="35"/>
  </w:num>
  <w:num w:numId="21">
    <w:abstractNumId w:val="27"/>
  </w:num>
  <w:num w:numId="22">
    <w:abstractNumId w:val="21"/>
  </w:num>
  <w:num w:numId="23">
    <w:abstractNumId w:val="54"/>
  </w:num>
  <w:num w:numId="24">
    <w:abstractNumId w:val="33"/>
  </w:num>
  <w:num w:numId="25">
    <w:abstractNumId w:val="23"/>
  </w:num>
  <w:num w:numId="26">
    <w:abstractNumId w:val="66"/>
  </w:num>
  <w:num w:numId="27">
    <w:abstractNumId w:val="62"/>
    <w:lvlOverride w:ilvl="0">
      <w:startOverride w:val="1"/>
    </w:lvlOverride>
  </w:num>
  <w:num w:numId="28">
    <w:abstractNumId w:val="68"/>
  </w:num>
  <w:num w:numId="29">
    <w:abstractNumId w:val="28"/>
  </w:num>
  <w:num w:numId="30">
    <w:abstractNumId w:val="47"/>
  </w:num>
  <w:num w:numId="31">
    <w:abstractNumId w:val="34"/>
  </w:num>
  <w:num w:numId="32">
    <w:abstractNumId w:val="52"/>
  </w:num>
  <w:num w:numId="33">
    <w:abstractNumId w:val="59"/>
  </w:num>
  <w:num w:numId="34">
    <w:abstractNumId w:val="67"/>
  </w:num>
  <w:num w:numId="35">
    <w:abstractNumId w:val="30"/>
  </w:num>
  <w:num w:numId="36">
    <w:abstractNumId w:val="42"/>
  </w:num>
  <w:num w:numId="37">
    <w:abstractNumId w:val="43"/>
  </w:num>
  <w:num w:numId="38">
    <w:abstractNumId w:val="31"/>
  </w:num>
  <w:num w:numId="39">
    <w:abstractNumId w:val="64"/>
  </w:num>
  <w:num w:numId="40">
    <w:abstractNumId w:val="40"/>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63"/>
  </w:num>
  <w:num w:numId="44">
    <w:abstractNumId w:val="20"/>
  </w:num>
  <w:num w:numId="45">
    <w:abstractNumId w:val="55"/>
  </w:num>
  <w:num w:numId="46">
    <w:abstractNumId w:val="32"/>
  </w:num>
  <w:num w:numId="47">
    <w:abstractNumId w:val="71"/>
  </w:num>
  <w:num w:numId="48">
    <w:abstractNumId w:val="56"/>
  </w:num>
  <w:num w:numId="49">
    <w:abstractNumId w:val="53"/>
  </w:num>
  <w:num w:numId="50">
    <w:abstractNumId w:val="41"/>
  </w:num>
  <w:num w:numId="51">
    <w:abstractNumId w:val="12"/>
  </w:num>
  <w:num w:numId="52">
    <w:abstractNumId w:val="19"/>
  </w:num>
  <w:num w:numId="53">
    <w:abstractNumId w:val="5"/>
  </w:num>
  <w:num w:numId="54">
    <w:abstractNumId w:val="3"/>
  </w:num>
  <w:num w:numId="55">
    <w:abstractNumId w:val="26"/>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225"/>
    <w:rsid w:val="00004611"/>
    <w:rsid w:val="000046FC"/>
    <w:rsid w:val="000048AA"/>
    <w:rsid w:val="00004A25"/>
    <w:rsid w:val="00005529"/>
    <w:rsid w:val="0000601C"/>
    <w:rsid w:val="000063DE"/>
    <w:rsid w:val="00006410"/>
    <w:rsid w:val="00006E07"/>
    <w:rsid w:val="00007127"/>
    <w:rsid w:val="00011B49"/>
    <w:rsid w:val="00011FA8"/>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70CB"/>
    <w:rsid w:val="000176DB"/>
    <w:rsid w:val="00017765"/>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483"/>
    <w:rsid w:val="00026C93"/>
    <w:rsid w:val="00027241"/>
    <w:rsid w:val="00027CA2"/>
    <w:rsid w:val="00030426"/>
    <w:rsid w:val="00030F0C"/>
    <w:rsid w:val="000315AB"/>
    <w:rsid w:val="000327D5"/>
    <w:rsid w:val="00033462"/>
    <w:rsid w:val="0003366C"/>
    <w:rsid w:val="00033854"/>
    <w:rsid w:val="0003432F"/>
    <w:rsid w:val="0003454D"/>
    <w:rsid w:val="00034FA6"/>
    <w:rsid w:val="000357E0"/>
    <w:rsid w:val="0003599B"/>
    <w:rsid w:val="000363F7"/>
    <w:rsid w:val="000369E4"/>
    <w:rsid w:val="00036CF6"/>
    <w:rsid w:val="00037AEF"/>
    <w:rsid w:val="000414E7"/>
    <w:rsid w:val="00041804"/>
    <w:rsid w:val="00041C0E"/>
    <w:rsid w:val="00042F3A"/>
    <w:rsid w:val="00042FD1"/>
    <w:rsid w:val="000450EE"/>
    <w:rsid w:val="00045AEC"/>
    <w:rsid w:val="00045E78"/>
    <w:rsid w:val="00046943"/>
    <w:rsid w:val="000469DA"/>
    <w:rsid w:val="00046E06"/>
    <w:rsid w:val="00047250"/>
    <w:rsid w:val="0004762A"/>
    <w:rsid w:val="000477FE"/>
    <w:rsid w:val="00050C37"/>
    <w:rsid w:val="000510CA"/>
    <w:rsid w:val="00052B00"/>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57FD1"/>
    <w:rsid w:val="00060355"/>
    <w:rsid w:val="000606CB"/>
    <w:rsid w:val="00061184"/>
    <w:rsid w:val="0006177E"/>
    <w:rsid w:val="00061A75"/>
    <w:rsid w:val="00061FB0"/>
    <w:rsid w:val="0006237A"/>
    <w:rsid w:val="000627BE"/>
    <w:rsid w:val="00062F64"/>
    <w:rsid w:val="00063663"/>
    <w:rsid w:val="000642B9"/>
    <w:rsid w:val="00064547"/>
    <w:rsid w:val="00064CE1"/>
    <w:rsid w:val="000664F3"/>
    <w:rsid w:val="00066B5A"/>
    <w:rsid w:val="0006706E"/>
    <w:rsid w:val="0007070F"/>
    <w:rsid w:val="00071CDE"/>
    <w:rsid w:val="00072133"/>
    <w:rsid w:val="00072435"/>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5744"/>
    <w:rsid w:val="00085CBD"/>
    <w:rsid w:val="000861C3"/>
    <w:rsid w:val="000863CC"/>
    <w:rsid w:val="000866DC"/>
    <w:rsid w:val="00087318"/>
    <w:rsid w:val="00087408"/>
    <w:rsid w:val="0009009B"/>
    <w:rsid w:val="000905E9"/>
    <w:rsid w:val="00090EC1"/>
    <w:rsid w:val="00091329"/>
    <w:rsid w:val="00091737"/>
    <w:rsid w:val="00091B6D"/>
    <w:rsid w:val="00091EDF"/>
    <w:rsid w:val="000924F2"/>
    <w:rsid w:val="00092EEC"/>
    <w:rsid w:val="000934D4"/>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DCF"/>
    <w:rsid w:val="00097E43"/>
    <w:rsid w:val="000A0D14"/>
    <w:rsid w:val="000A1310"/>
    <w:rsid w:val="000A1C9C"/>
    <w:rsid w:val="000A1F79"/>
    <w:rsid w:val="000A247D"/>
    <w:rsid w:val="000A2573"/>
    <w:rsid w:val="000A288D"/>
    <w:rsid w:val="000A332E"/>
    <w:rsid w:val="000A343E"/>
    <w:rsid w:val="000A3790"/>
    <w:rsid w:val="000A44C1"/>
    <w:rsid w:val="000A4625"/>
    <w:rsid w:val="000A4BAC"/>
    <w:rsid w:val="000A52D6"/>
    <w:rsid w:val="000A64BC"/>
    <w:rsid w:val="000A676D"/>
    <w:rsid w:val="000A6B4E"/>
    <w:rsid w:val="000A6F4D"/>
    <w:rsid w:val="000B0726"/>
    <w:rsid w:val="000B0910"/>
    <w:rsid w:val="000B0BD1"/>
    <w:rsid w:val="000B0C70"/>
    <w:rsid w:val="000B148F"/>
    <w:rsid w:val="000B1648"/>
    <w:rsid w:val="000B1662"/>
    <w:rsid w:val="000B1DAB"/>
    <w:rsid w:val="000B21BD"/>
    <w:rsid w:val="000B227D"/>
    <w:rsid w:val="000B2434"/>
    <w:rsid w:val="000B26AA"/>
    <w:rsid w:val="000B27D5"/>
    <w:rsid w:val="000B30E3"/>
    <w:rsid w:val="000B3162"/>
    <w:rsid w:val="000B371A"/>
    <w:rsid w:val="000B3A44"/>
    <w:rsid w:val="000B3DFD"/>
    <w:rsid w:val="000B4941"/>
    <w:rsid w:val="000B496B"/>
    <w:rsid w:val="000B5877"/>
    <w:rsid w:val="000B5E88"/>
    <w:rsid w:val="000B5ED0"/>
    <w:rsid w:val="000B67F7"/>
    <w:rsid w:val="000B6A40"/>
    <w:rsid w:val="000B6D42"/>
    <w:rsid w:val="000B72FF"/>
    <w:rsid w:val="000B7627"/>
    <w:rsid w:val="000C00D5"/>
    <w:rsid w:val="000C2369"/>
    <w:rsid w:val="000C2716"/>
    <w:rsid w:val="000C27FB"/>
    <w:rsid w:val="000C2DD1"/>
    <w:rsid w:val="000C31B8"/>
    <w:rsid w:val="000C34F3"/>
    <w:rsid w:val="000C4B9D"/>
    <w:rsid w:val="000C50C9"/>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4A"/>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F6"/>
    <w:rsid w:val="00122D87"/>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057"/>
    <w:rsid w:val="00132553"/>
    <w:rsid w:val="001328A8"/>
    <w:rsid w:val="00132BE7"/>
    <w:rsid w:val="0013304A"/>
    <w:rsid w:val="00133419"/>
    <w:rsid w:val="001337F7"/>
    <w:rsid w:val="001341E9"/>
    <w:rsid w:val="00134636"/>
    <w:rsid w:val="00134C4C"/>
    <w:rsid w:val="00135B5A"/>
    <w:rsid w:val="00136DB8"/>
    <w:rsid w:val="0013765E"/>
    <w:rsid w:val="0013770B"/>
    <w:rsid w:val="00137ED8"/>
    <w:rsid w:val="001401C0"/>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A5C"/>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4039"/>
    <w:rsid w:val="00194528"/>
    <w:rsid w:val="0019543A"/>
    <w:rsid w:val="00195927"/>
    <w:rsid w:val="00195A11"/>
    <w:rsid w:val="00195DFD"/>
    <w:rsid w:val="00196208"/>
    <w:rsid w:val="00196703"/>
    <w:rsid w:val="00196F1D"/>
    <w:rsid w:val="001970CD"/>
    <w:rsid w:val="001971C1"/>
    <w:rsid w:val="001973CF"/>
    <w:rsid w:val="001979EA"/>
    <w:rsid w:val="00197D6A"/>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7B4"/>
    <w:rsid w:val="001B0898"/>
    <w:rsid w:val="001B0958"/>
    <w:rsid w:val="001B0A88"/>
    <w:rsid w:val="001B0D98"/>
    <w:rsid w:val="001B1492"/>
    <w:rsid w:val="001B1B8C"/>
    <w:rsid w:val="001B2BDA"/>
    <w:rsid w:val="001B319E"/>
    <w:rsid w:val="001B336F"/>
    <w:rsid w:val="001B3692"/>
    <w:rsid w:val="001B42DD"/>
    <w:rsid w:val="001B465F"/>
    <w:rsid w:val="001B4BE7"/>
    <w:rsid w:val="001B6666"/>
    <w:rsid w:val="001B6FE1"/>
    <w:rsid w:val="001C0173"/>
    <w:rsid w:val="001C04F0"/>
    <w:rsid w:val="001C10C0"/>
    <w:rsid w:val="001C1D66"/>
    <w:rsid w:val="001C2539"/>
    <w:rsid w:val="001C313B"/>
    <w:rsid w:val="001C47E6"/>
    <w:rsid w:val="001C48E8"/>
    <w:rsid w:val="001C5AA8"/>
    <w:rsid w:val="001C5F20"/>
    <w:rsid w:val="001C65E3"/>
    <w:rsid w:val="001C68B1"/>
    <w:rsid w:val="001C6CCB"/>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F72"/>
    <w:rsid w:val="001E246A"/>
    <w:rsid w:val="001E27D7"/>
    <w:rsid w:val="001E287E"/>
    <w:rsid w:val="001E3720"/>
    <w:rsid w:val="001E41A1"/>
    <w:rsid w:val="001E64EA"/>
    <w:rsid w:val="001E694B"/>
    <w:rsid w:val="001E7664"/>
    <w:rsid w:val="001E7ECE"/>
    <w:rsid w:val="001E7FD6"/>
    <w:rsid w:val="001F02CB"/>
    <w:rsid w:val="001F0E34"/>
    <w:rsid w:val="001F1531"/>
    <w:rsid w:val="001F1932"/>
    <w:rsid w:val="001F236E"/>
    <w:rsid w:val="001F2629"/>
    <w:rsid w:val="001F3463"/>
    <w:rsid w:val="001F3D71"/>
    <w:rsid w:val="001F48E2"/>
    <w:rsid w:val="001F52D4"/>
    <w:rsid w:val="001F54D7"/>
    <w:rsid w:val="001F564E"/>
    <w:rsid w:val="001F56C4"/>
    <w:rsid w:val="001F5803"/>
    <w:rsid w:val="001F5916"/>
    <w:rsid w:val="001F655A"/>
    <w:rsid w:val="001F66A6"/>
    <w:rsid w:val="001F72CF"/>
    <w:rsid w:val="001F7993"/>
    <w:rsid w:val="001F7AD0"/>
    <w:rsid w:val="001F7D57"/>
    <w:rsid w:val="00200295"/>
    <w:rsid w:val="00200F14"/>
    <w:rsid w:val="00201352"/>
    <w:rsid w:val="0020149F"/>
    <w:rsid w:val="0020190A"/>
    <w:rsid w:val="00201A97"/>
    <w:rsid w:val="00201BEB"/>
    <w:rsid w:val="00201D9D"/>
    <w:rsid w:val="00201FF4"/>
    <w:rsid w:val="00202532"/>
    <w:rsid w:val="00203226"/>
    <w:rsid w:val="00203426"/>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09"/>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0A0E"/>
    <w:rsid w:val="00251168"/>
    <w:rsid w:val="0025243E"/>
    <w:rsid w:val="00252B77"/>
    <w:rsid w:val="00252E61"/>
    <w:rsid w:val="0025317C"/>
    <w:rsid w:val="002533AC"/>
    <w:rsid w:val="0025604B"/>
    <w:rsid w:val="0025612A"/>
    <w:rsid w:val="00256332"/>
    <w:rsid w:val="00257072"/>
    <w:rsid w:val="00257E3D"/>
    <w:rsid w:val="00257F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3021"/>
    <w:rsid w:val="0027303E"/>
    <w:rsid w:val="00273232"/>
    <w:rsid w:val="00274388"/>
    <w:rsid w:val="00274AFC"/>
    <w:rsid w:val="00274DBE"/>
    <w:rsid w:val="00275495"/>
    <w:rsid w:val="002757EF"/>
    <w:rsid w:val="00275EE7"/>
    <w:rsid w:val="002764CE"/>
    <w:rsid w:val="00276C7D"/>
    <w:rsid w:val="002774EE"/>
    <w:rsid w:val="00277739"/>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8C3"/>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23A"/>
    <w:rsid w:val="002A7C8C"/>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5920"/>
    <w:rsid w:val="002F6008"/>
    <w:rsid w:val="002F6322"/>
    <w:rsid w:val="002F7ABF"/>
    <w:rsid w:val="002F7BD3"/>
    <w:rsid w:val="003000EC"/>
    <w:rsid w:val="00300573"/>
    <w:rsid w:val="003006B6"/>
    <w:rsid w:val="00300E74"/>
    <w:rsid w:val="003016F6"/>
    <w:rsid w:val="00301840"/>
    <w:rsid w:val="00301AA2"/>
    <w:rsid w:val="00301D9F"/>
    <w:rsid w:val="003020A4"/>
    <w:rsid w:val="00302418"/>
    <w:rsid w:val="00302A8B"/>
    <w:rsid w:val="0030381F"/>
    <w:rsid w:val="003048FA"/>
    <w:rsid w:val="00304B58"/>
    <w:rsid w:val="00304E02"/>
    <w:rsid w:val="00305B87"/>
    <w:rsid w:val="00305EBC"/>
    <w:rsid w:val="0030613D"/>
    <w:rsid w:val="003067C0"/>
    <w:rsid w:val="00306964"/>
    <w:rsid w:val="00306C32"/>
    <w:rsid w:val="003079EC"/>
    <w:rsid w:val="00307D13"/>
    <w:rsid w:val="00307D41"/>
    <w:rsid w:val="00310825"/>
    <w:rsid w:val="00310CE5"/>
    <w:rsid w:val="00311853"/>
    <w:rsid w:val="00311F65"/>
    <w:rsid w:val="0031293F"/>
    <w:rsid w:val="00313072"/>
    <w:rsid w:val="00314210"/>
    <w:rsid w:val="003144ED"/>
    <w:rsid w:val="00314FC3"/>
    <w:rsid w:val="003156ED"/>
    <w:rsid w:val="00315D7E"/>
    <w:rsid w:val="003162B5"/>
    <w:rsid w:val="0031774C"/>
    <w:rsid w:val="00317C6F"/>
    <w:rsid w:val="003206DB"/>
    <w:rsid w:val="00320A14"/>
    <w:rsid w:val="0032203A"/>
    <w:rsid w:val="00322525"/>
    <w:rsid w:val="00322950"/>
    <w:rsid w:val="00322FA6"/>
    <w:rsid w:val="0032318B"/>
    <w:rsid w:val="00323296"/>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BE1"/>
    <w:rsid w:val="0034046A"/>
    <w:rsid w:val="00340732"/>
    <w:rsid w:val="00340832"/>
    <w:rsid w:val="00340885"/>
    <w:rsid w:val="00340D4E"/>
    <w:rsid w:val="003415A6"/>
    <w:rsid w:val="0034213D"/>
    <w:rsid w:val="00343CFA"/>
    <w:rsid w:val="00343FF1"/>
    <w:rsid w:val="003442D9"/>
    <w:rsid w:val="003443D3"/>
    <w:rsid w:val="00345453"/>
    <w:rsid w:val="00345CDE"/>
    <w:rsid w:val="003464FE"/>
    <w:rsid w:val="003465D8"/>
    <w:rsid w:val="003467B7"/>
    <w:rsid w:val="00346901"/>
    <w:rsid w:val="00346CB6"/>
    <w:rsid w:val="00346D13"/>
    <w:rsid w:val="00347021"/>
    <w:rsid w:val="00347210"/>
    <w:rsid w:val="0034724A"/>
    <w:rsid w:val="00347654"/>
    <w:rsid w:val="00347FF0"/>
    <w:rsid w:val="00350443"/>
    <w:rsid w:val="00350D5A"/>
    <w:rsid w:val="00350D8B"/>
    <w:rsid w:val="003513CF"/>
    <w:rsid w:val="00351507"/>
    <w:rsid w:val="00351C21"/>
    <w:rsid w:val="0035215F"/>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77"/>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4319"/>
    <w:rsid w:val="00364642"/>
    <w:rsid w:val="00364698"/>
    <w:rsid w:val="00364CD4"/>
    <w:rsid w:val="0036514F"/>
    <w:rsid w:val="00365E53"/>
    <w:rsid w:val="003661AD"/>
    <w:rsid w:val="00366828"/>
    <w:rsid w:val="00367399"/>
    <w:rsid w:val="00367ABE"/>
    <w:rsid w:val="00370192"/>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7138"/>
    <w:rsid w:val="00377B72"/>
    <w:rsid w:val="00377DED"/>
    <w:rsid w:val="003810F5"/>
    <w:rsid w:val="00381ACD"/>
    <w:rsid w:val="00381CCE"/>
    <w:rsid w:val="00382295"/>
    <w:rsid w:val="003823C6"/>
    <w:rsid w:val="003824FA"/>
    <w:rsid w:val="00382F4F"/>
    <w:rsid w:val="00384416"/>
    <w:rsid w:val="00384688"/>
    <w:rsid w:val="0038487F"/>
    <w:rsid w:val="00384EF3"/>
    <w:rsid w:val="00385118"/>
    <w:rsid w:val="0038536F"/>
    <w:rsid w:val="0038659D"/>
    <w:rsid w:val="003874E5"/>
    <w:rsid w:val="0038786F"/>
    <w:rsid w:val="00387C48"/>
    <w:rsid w:val="003905CD"/>
    <w:rsid w:val="003906B2"/>
    <w:rsid w:val="00390791"/>
    <w:rsid w:val="0039079B"/>
    <w:rsid w:val="00390AF7"/>
    <w:rsid w:val="00390CB1"/>
    <w:rsid w:val="00391370"/>
    <w:rsid w:val="0039280E"/>
    <w:rsid w:val="00392A6D"/>
    <w:rsid w:val="00392C43"/>
    <w:rsid w:val="00393102"/>
    <w:rsid w:val="003936CC"/>
    <w:rsid w:val="003936EA"/>
    <w:rsid w:val="00393BF3"/>
    <w:rsid w:val="00394030"/>
    <w:rsid w:val="0039464D"/>
    <w:rsid w:val="00394668"/>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2D"/>
    <w:rsid w:val="003A50F4"/>
    <w:rsid w:val="003A5117"/>
    <w:rsid w:val="003A58FD"/>
    <w:rsid w:val="003A6954"/>
    <w:rsid w:val="003A6A70"/>
    <w:rsid w:val="003A77EA"/>
    <w:rsid w:val="003A7BCB"/>
    <w:rsid w:val="003B0898"/>
    <w:rsid w:val="003B0A82"/>
    <w:rsid w:val="003B12DB"/>
    <w:rsid w:val="003B17EE"/>
    <w:rsid w:val="003B228B"/>
    <w:rsid w:val="003B2C3C"/>
    <w:rsid w:val="003B2D5A"/>
    <w:rsid w:val="003B33C4"/>
    <w:rsid w:val="003B384D"/>
    <w:rsid w:val="003B56A1"/>
    <w:rsid w:val="003B5887"/>
    <w:rsid w:val="003B5E10"/>
    <w:rsid w:val="003B66B8"/>
    <w:rsid w:val="003B70C6"/>
    <w:rsid w:val="003B731B"/>
    <w:rsid w:val="003C029F"/>
    <w:rsid w:val="003C02F5"/>
    <w:rsid w:val="003C0AD4"/>
    <w:rsid w:val="003C0AE3"/>
    <w:rsid w:val="003C0C3B"/>
    <w:rsid w:val="003C0F9E"/>
    <w:rsid w:val="003C142D"/>
    <w:rsid w:val="003C29BA"/>
    <w:rsid w:val="003C3188"/>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744"/>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70"/>
    <w:rsid w:val="00414287"/>
    <w:rsid w:val="004143CA"/>
    <w:rsid w:val="00414A93"/>
    <w:rsid w:val="00415052"/>
    <w:rsid w:val="004151EE"/>
    <w:rsid w:val="00415348"/>
    <w:rsid w:val="00416AE4"/>
    <w:rsid w:val="00417C4D"/>
    <w:rsid w:val="004214DE"/>
    <w:rsid w:val="004218BC"/>
    <w:rsid w:val="00422375"/>
    <w:rsid w:val="0042267B"/>
    <w:rsid w:val="00423555"/>
    <w:rsid w:val="00423709"/>
    <w:rsid w:val="00423F92"/>
    <w:rsid w:val="0042490C"/>
    <w:rsid w:val="00424F71"/>
    <w:rsid w:val="004254E2"/>
    <w:rsid w:val="00425A27"/>
    <w:rsid w:val="004263B2"/>
    <w:rsid w:val="004267A2"/>
    <w:rsid w:val="00426FDF"/>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3D9"/>
    <w:rsid w:val="004429FF"/>
    <w:rsid w:val="00442D2E"/>
    <w:rsid w:val="004436AF"/>
    <w:rsid w:val="00443796"/>
    <w:rsid w:val="00444009"/>
    <w:rsid w:val="00444277"/>
    <w:rsid w:val="004454A7"/>
    <w:rsid w:val="00445679"/>
    <w:rsid w:val="004458A5"/>
    <w:rsid w:val="0044594B"/>
    <w:rsid w:val="00445A7F"/>
    <w:rsid w:val="00446303"/>
    <w:rsid w:val="00446652"/>
    <w:rsid w:val="00446E14"/>
    <w:rsid w:val="00446F0B"/>
    <w:rsid w:val="00447CD0"/>
    <w:rsid w:val="00447D26"/>
    <w:rsid w:val="00450143"/>
    <w:rsid w:val="00450B49"/>
    <w:rsid w:val="00450EE3"/>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7B"/>
    <w:rsid w:val="00482E97"/>
    <w:rsid w:val="00483D6A"/>
    <w:rsid w:val="00484D42"/>
    <w:rsid w:val="004864B8"/>
    <w:rsid w:val="0048656D"/>
    <w:rsid w:val="00486C2F"/>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5483"/>
    <w:rsid w:val="004965C0"/>
    <w:rsid w:val="0049690A"/>
    <w:rsid w:val="00496B81"/>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3F7"/>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B16"/>
    <w:rsid w:val="004C035E"/>
    <w:rsid w:val="004C037C"/>
    <w:rsid w:val="004C0512"/>
    <w:rsid w:val="004C101E"/>
    <w:rsid w:val="004C154C"/>
    <w:rsid w:val="004C1D68"/>
    <w:rsid w:val="004C24B6"/>
    <w:rsid w:val="004C2EC7"/>
    <w:rsid w:val="004C37D3"/>
    <w:rsid w:val="004C409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C70"/>
    <w:rsid w:val="004F3DE6"/>
    <w:rsid w:val="004F3E2C"/>
    <w:rsid w:val="004F3ED9"/>
    <w:rsid w:val="004F3FC3"/>
    <w:rsid w:val="004F482F"/>
    <w:rsid w:val="004F4BCE"/>
    <w:rsid w:val="004F4C0D"/>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3992"/>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6399"/>
    <w:rsid w:val="0051650F"/>
    <w:rsid w:val="00516A3F"/>
    <w:rsid w:val="0051740A"/>
    <w:rsid w:val="00517502"/>
    <w:rsid w:val="00517E40"/>
    <w:rsid w:val="005212ED"/>
    <w:rsid w:val="00521DCE"/>
    <w:rsid w:val="0052252C"/>
    <w:rsid w:val="00522FD2"/>
    <w:rsid w:val="00523928"/>
    <w:rsid w:val="00523A8C"/>
    <w:rsid w:val="00523DAD"/>
    <w:rsid w:val="00524544"/>
    <w:rsid w:val="00524C32"/>
    <w:rsid w:val="00524DFD"/>
    <w:rsid w:val="0052506B"/>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767C"/>
    <w:rsid w:val="005506FB"/>
    <w:rsid w:val="00550D6F"/>
    <w:rsid w:val="00550E6E"/>
    <w:rsid w:val="00551ABA"/>
    <w:rsid w:val="00551E01"/>
    <w:rsid w:val="00551F67"/>
    <w:rsid w:val="00553419"/>
    <w:rsid w:val="0055379C"/>
    <w:rsid w:val="00554C3F"/>
    <w:rsid w:val="00555FB3"/>
    <w:rsid w:val="005567B4"/>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351"/>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2268"/>
    <w:rsid w:val="005723D9"/>
    <w:rsid w:val="0057301C"/>
    <w:rsid w:val="005734D7"/>
    <w:rsid w:val="00573916"/>
    <w:rsid w:val="00573D4B"/>
    <w:rsid w:val="0057521A"/>
    <w:rsid w:val="005752A5"/>
    <w:rsid w:val="00575356"/>
    <w:rsid w:val="005753AC"/>
    <w:rsid w:val="005755E2"/>
    <w:rsid w:val="00575F54"/>
    <w:rsid w:val="00576C36"/>
    <w:rsid w:val="005770EA"/>
    <w:rsid w:val="00577452"/>
    <w:rsid w:val="00577B61"/>
    <w:rsid w:val="005816F3"/>
    <w:rsid w:val="00581CA2"/>
    <w:rsid w:val="00581F96"/>
    <w:rsid w:val="0058239D"/>
    <w:rsid w:val="0058257B"/>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66F"/>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2EF3"/>
    <w:rsid w:val="005B3505"/>
    <w:rsid w:val="005B357D"/>
    <w:rsid w:val="005B376A"/>
    <w:rsid w:val="005B38CF"/>
    <w:rsid w:val="005B3A21"/>
    <w:rsid w:val="005B3C59"/>
    <w:rsid w:val="005B457D"/>
    <w:rsid w:val="005B5338"/>
    <w:rsid w:val="005B542F"/>
    <w:rsid w:val="005B5C92"/>
    <w:rsid w:val="005B61E4"/>
    <w:rsid w:val="005B631C"/>
    <w:rsid w:val="005B63CC"/>
    <w:rsid w:val="005B6BA2"/>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8F2"/>
    <w:rsid w:val="005D2436"/>
    <w:rsid w:val="005D3102"/>
    <w:rsid w:val="005D3347"/>
    <w:rsid w:val="005D52D1"/>
    <w:rsid w:val="005D542F"/>
    <w:rsid w:val="005D5D2D"/>
    <w:rsid w:val="005D65AE"/>
    <w:rsid w:val="005D65E0"/>
    <w:rsid w:val="005D7100"/>
    <w:rsid w:val="005D71EF"/>
    <w:rsid w:val="005D731A"/>
    <w:rsid w:val="005D7AF4"/>
    <w:rsid w:val="005D7F6A"/>
    <w:rsid w:val="005E00CE"/>
    <w:rsid w:val="005E0F8F"/>
    <w:rsid w:val="005E129D"/>
    <w:rsid w:val="005E19CE"/>
    <w:rsid w:val="005E22D6"/>
    <w:rsid w:val="005E2480"/>
    <w:rsid w:val="005E292B"/>
    <w:rsid w:val="005E2DFE"/>
    <w:rsid w:val="005E3122"/>
    <w:rsid w:val="005E366C"/>
    <w:rsid w:val="005E3734"/>
    <w:rsid w:val="005E3E87"/>
    <w:rsid w:val="005E4882"/>
    <w:rsid w:val="005E48B3"/>
    <w:rsid w:val="005E527B"/>
    <w:rsid w:val="005E587E"/>
    <w:rsid w:val="005E63BE"/>
    <w:rsid w:val="005E68AC"/>
    <w:rsid w:val="005E753E"/>
    <w:rsid w:val="005F074F"/>
    <w:rsid w:val="005F0BCE"/>
    <w:rsid w:val="005F0D81"/>
    <w:rsid w:val="005F1979"/>
    <w:rsid w:val="005F1F58"/>
    <w:rsid w:val="005F203B"/>
    <w:rsid w:val="005F256A"/>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F51"/>
    <w:rsid w:val="00613407"/>
    <w:rsid w:val="0061347A"/>
    <w:rsid w:val="006139C3"/>
    <w:rsid w:val="006143F1"/>
    <w:rsid w:val="006149A8"/>
    <w:rsid w:val="006152A3"/>
    <w:rsid w:val="00615B84"/>
    <w:rsid w:val="0061625D"/>
    <w:rsid w:val="006177FD"/>
    <w:rsid w:val="0061781B"/>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454"/>
    <w:rsid w:val="00631B69"/>
    <w:rsid w:val="00631BB2"/>
    <w:rsid w:val="00631F88"/>
    <w:rsid w:val="006329EB"/>
    <w:rsid w:val="00632D27"/>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90A"/>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6585"/>
    <w:rsid w:val="006665FF"/>
    <w:rsid w:val="00666B35"/>
    <w:rsid w:val="00666CDA"/>
    <w:rsid w:val="00666E36"/>
    <w:rsid w:val="00667EF4"/>
    <w:rsid w:val="006701E1"/>
    <w:rsid w:val="00670CF2"/>
    <w:rsid w:val="00670E8D"/>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4D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95"/>
    <w:rsid w:val="006A22DC"/>
    <w:rsid w:val="006A2AA9"/>
    <w:rsid w:val="006A2ABC"/>
    <w:rsid w:val="006A33D7"/>
    <w:rsid w:val="006A3A6B"/>
    <w:rsid w:val="006A454B"/>
    <w:rsid w:val="006A4BD9"/>
    <w:rsid w:val="006A4C17"/>
    <w:rsid w:val="006A4FBF"/>
    <w:rsid w:val="006A4FEA"/>
    <w:rsid w:val="006A56EE"/>
    <w:rsid w:val="006A57CF"/>
    <w:rsid w:val="006A5CE1"/>
    <w:rsid w:val="006A5F6E"/>
    <w:rsid w:val="006A61F7"/>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513"/>
    <w:rsid w:val="006B5AFE"/>
    <w:rsid w:val="006B60F4"/>
    <w:rsid w:val="006B6A0D"/>
    <w:rsid w:val="006B6C31"/>
    <w:rsid w:val="006B6ECD"/>
    <w:rsid w:val="006B798A"/>
    <w:rsid w:val="006B7F95"/>
    <w:rsid w:val="006C08A3"/>
    <w:rsid w:val="006C0976"/>
    <w:rsid w:val="006C0C3B"/>
    <w:rsid w:val="006C209A"/>
    <w:rsid w:val="006C22B3"/>
    <w:rsid w:val="006C3246"/>
    <w:rsid w:val="006C32D5"/>
    <w:rsid w:val="006C3604"/>
    <w:rsid w:val="006C3811"/>
    <w:rsid w:val="006C3F39"/>
    <w:rsid w:val="006C427D"/>
    <w:rsid w:val="006C4878"/>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AE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60D1"/>
    <w:rsid w:val="006E63F8"/>
    <w:rsid w:val="006E673C"/>
    <w:rsid w:val="006E6861"/>
    <w:rsid w:val="006E6A52"/>
    <w:rsid w:val="006E7273"/>
    <w:rsid w:val="006E76AC"/>
    <w:rsid w:val="006E76E6"/>
    <w:rsid w:val="006E7AD2"/>
    <w:rsid w:val="006F0DD3"/>
    <w:rsid w:val="006F0F07"/>
    <w:rsid w:val="006F105E"/>
    <w:rsid w:val="006F1DA9"/>
    <w:rsid w:val="006F253B"/>
    <w:rsid w:val="006F2FE1"/>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DA6"/>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08C"/>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45"/>
    <w:rsid w:val="0075706E"/>
    <w:rsid w:val="0076016F"/>
    <w:rsid w:val="0076036F"/>
    <w:rsid w:val="0076095A"/>
    <w:rsid w:val="00760E19"/>
    <w:rsid w:val="0076136D"/>
    <w:rsid w:val="007616FB"/>
    <w:rsid w:val="00761A23"/>
    <w:rsid w:val="00762008"/>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FC1"/>
    <w:rsid w:val="007710BC"/>
    <w:rsid w:val="007713CB"/>
    <w:rsid w:val="007718B9"/>
    <w:rsid w:val="007725A7"/>
    <w:rsid w:val="0077282D"/>
    <w:rsid w:val="00772E85"/>
    <w:rsid w:val="00773461"/>
    <w:rsid w:val="007734FC"/>
    <w:rsid w:val="00773684"/>
    <w:rsid w:val="0077470D"/>
    <w:rsid w:val="0077474E"/>
    <w:rsid w:val="00774A9B"/>
    <w:rsid w:val="007751EE"/>
    <w:rsid w:val="00775C60"/>
    <w:rsid w:val="007760AD"/>
    <w:rsid w:val="007763AC"/>
    <w:rsid w:val="00776B28"/>
    <w:rsid w:val="00777594"/>
    <w:rsid w:val="0077792D"/>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DCD"/>
    <w:rsid w:val="007A5AB5"/>
    <w:rsid w:val="007A5B7E"/>
    <w:rsid w:val="007A5E18"/>
    <w:rsid w:val="007A6B52"/>
    <w:rsid w:val="007B058B"/>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205"/>
    <w:rsid w:val="007C4D6F"/>
    <w:rsid w:val="007C4DC3"/>
    <w:rsid w:val="007C56D9"/>
    <w:rsid w:val="007C6218"/>
    <w:rsid w:val="007C6B27"/>
    <w:rsid w:val="007C6DB7"/>
    <w:rsid w:val="007C7411"/>
    <w:rsid w:val="007C784A"/>
    <w:rsid w:val="007D010A"/>
    <w:rsid w:val="007D056D"/>
    <w:rsid w:val="007D134D"/>
    <w:rsid w:val="007D17B5"/>
    <w:rsid w:val="007D1862"/>
    <w:rsid w:val="007D2049"/>
    <w:rsid w:val="007D26B2"/>
    <w:rsid w:val="007D28B9"/>
    <w:rsid w:val="007D28D7"/>
    <w:rsid w:val="007D2A84"/>
    <w:rsid w:val="007D2FEC"/>
    <w:rsid w:val="007D30F3"/>
    <w:rsid w:val="007D332D"/>
    <w:rsid w:val="007D3771"/>
    <w:rsid w:val="007D3A2A"/>
    <w:rsid w:val="007D3A7A"/>
    <w:rsid w:val="007D3FEA"/>
    <w:rsid w:val="007D4D85"/>
    <w:rsid w:val="007D5CF1"/>
    <w:rsid w:val="007D5D7F"/>
    <w:rsid w:val="007D6D71"/>
    <w:rsid w:val="007D6E52"/>
    <w:rsid w:val="007D7369"/>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1790"/>
    <w:rsid w:val="007F259A"/>
    <w:rsid w:val="007F30D4"/>
    <w:rsid w:val="007F3540"/>
    <w:rsid w:val="007F37F9"/>
    <w:rsid w:val="007F400D"/>
    <w:rsid w:val="007F449E"/>
    <w:rsid w:val="007F4698"/>
    <w:rsid w:val="007F5637"/>
    <w:rsid w:val="007F6070"/>
    <w:rsid w:val="007F78C9"/>
    <w:rsid w:val="0080092C"/>
    <w:rsid w:val="00800A6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7CE"/>
    <w:rsid w:val="00831AF5"/>
    <w:rsid w:val="00831DF0"/>
    <w:rsid w:val="008321C6"/>
    <w:rsid w:val="0083273C"/>
    <w:rsid w:val="00832DAE"/>
    <w:rsid w:val="008334C1"/>
    <w:rsid w:val="008338CF"/>
    <w:rsid w:val="00833D28"/>
    <w:rsid w:val="008344A3"/>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75B"/>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1FC4"/>
    <w:rsid w:val="0088240A"/>
    <w:rsid w:val="00882A15"/>
    <w:rsid w:val="00882DED"/>
    <w:rsid w:val="00882F13"/>
    <w:rsid w:val="008833E7"/>
    <w:rsid w:val="0088390B"/>
    <w:rsid w:val="008843C3"/>
    <w:rsid w:val="00885525"/>
    <w:rsid w:val="00886452"/>
    <w:rsid w:val="00886468"/>
    <w:rsid w:val="008868AB"/>
    <w:rsid w:val="00886CCC"/>
    <w:rsid w:val="00886E85"/>
    <w:rsid w:val="00887136"/>
    <w:rsid w:val="00887542"/>
    <w:rsid w:val="00887867"/>
    <w:rsid w:val="00890429"/>
    <w:rsid w:val="00890D6B"/>
    <w:rsid w:val="008912F4"/>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0D3"/>
    <w:rsid w:val="008B0E4F"/>
    <w:rsid w:val="008B104B"/>
    <w:rsid w:val="008B2065"/>
    <w:rsid w:val="008B306D"/>
    <w:rsid w:val="008B3C99"/>
    <w:rsid w:val="008B46AD"/>
    <w:rsid w:val="008B46E5"/>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B34"/>
    <w:rsid w:val="008F6EA6"/>
    <w:rsid w:val="008F7303"/>
    <w:rsid w:val="0090008F"/>
    <w:rsid w:val="009001E3"/>
    <w:rsid w:val="00900C66"/>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D02"/>
    <w:rsid w:val="00914DD4"/>
    <w:rsid w:val="00915248"/>
    <w:rsid w:val="0091656D"/>
    <w:rsid w:val="009174D7"/>
    <w:rsid w:val="00920020"/>
    <w:rsid w:val="00920315"/>
    <w:rsid w:val="00920394"/>
    <w:rsid w:val="00920FB2"/>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5B8"/>
    <w:rsid w:val="0093474E"/>
    <w:rsid w:val="00934BFA"/>
    <w:rsid w:val="0093617A"/>
    <w:rsid w:val="009365E9"/>
    <w:rsid w:val="009373C5"/>
    <w:rsid w:val="0093790D"/>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1F21"/>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4F"/>
    <w:rsid w:val="009677B6"/>
    <w:rsid w:val="009679B3"/>
    <w:rsid w:val="00967B5B"/>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410"/>
    <w:rsid w:val="00981AB3"/>
    <w:rsid w:val="00982215"/>
    <w:rsid w:val="00982787"/>
    <w:rsid w:val="00982A82"/>
    <w:rsid w:val="00982EEC"/>
    <w:rsid w:val="00983144"/>
    <w:rsid w:val="00983587"/>
    <w:rsid w:val="00983991"/>
    <w:rsid w:val="00984A0E"/>
    <w:rsid w:val="009852C5"/>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81C"/>
    <w:rsid w:val="009949C4"/>
    <w:rsid w:val="009951F1"/>
    <w:rsid w:val="00995BA7"/>
    <w:rsid w:val="00996B72"/>
    <w:rsid w:val="00996BC1"/>
    <w:rsid w:val="0099733A"/>
    <w:rsid w:val="00997448"/>
    <w:rsid w:val="00997EA6"/>
    <w:rsid w:val="00997FB1"/>
    <w:rsid w:val="009A03B2"/>
    <w:rsid w:val="009A0AAC"/>
    <w:rsid w:val="009A115B"/>
    <w:rsid w:val="009A12E6"/>
    <w:rsid w:val="009A19B4"/>
    <w:rsid w:val="009A1E35"/>
    <w:rsid w:val="009A2AF5"/>
    <w:rsid w:val="009A2C48"/>
    <w:rsid w:val="009A3CDC"/>
    <w:rsid w:val="009A4023"/>
    <w:rsid w:val="009A5698"/>
    <w:rsid w:val="009A5818"/>
    <w:rsid w:val="009A6227"/>
    <w:rsid w:val="009A67A7"/>
    <w:rsid w:val="009A7270"/>
    <w:rsid w:val="009A7341"/>
    <w:rsid w:val="009A7B62"/>
    <w:rsid w:val="009A7F5A"/>
    <w:rsid w:val="009B047E"/>
    <w:rsid w:val="009B088C"/>
    <w:rsid w:val="009B0BD7"/>
    <w:rsid w:val="009B1C0E"/>
    <w:rsid w:val="009B1D73"/>
    <w:rsid w:val="009B1E6D"/>
    <w:rsid w:val="009B23D7"/>
    <w:rsid w:val="009B2F96"/>
    <w:rsid w:val="009B4580"/>
    <w:rsid w:val="009B503C"/>
    <w:rsid w:val="009B5557"/>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8A9"/>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96B"/>
    <w:rsid w:val="009E0289"/>
    <w:rsid w:val="009E07B6"/>
    <w:rsid w:val="009E0AA3"/>
    <w:rsid w:val="009E0E70"/>
    <w:rsid w:val="009E11A4"/>
    <w:rsid w:val="009E1605"/>
    <w:rsid w:val="009E166B"/>
    <w:rsid w:val="009E1979"/>
    <w:rsid w:val="009E1A87"/>
    <w:rsid w:val="009E2FCF"/>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31AF"/>
    <w:rsid w:val="00A0352D"/>
    <w:rsid w:val="00A03EEF"/>
    <w:rsid w:val="00A03FF2"/>
    <w:rsid w:val="00A04121"/>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1CC"/>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4258"/>
    <w:rsid w:val="00A4426A"/>
    <w:rsid w:val="00A44441"/>
    <w:rsid w:val="00A4457E"/>
    <w:rsid w:val="00A447C7"/>
    <w:rsid w:val="00A44C62"/>
    <w:rsid w:val="00A45432"/>
    <w:rsid w:val="00A46600"/>
    <w:rsid w:val="00A47877"/>
    <w:rsid w:val="00A47E4A"/>
    <w:rsid w:val="00A500BD"/>
    <w:rsid w:val="00A501C4"/>
    <w:rsid w:val="00A501EE"/>
    <w:rsid w:val="00A51399"/>
    <w:rsid w:val="00A51498"/>
    <w:rsid w:val="00A51D6F"/>
    <w:rsid w:val="00A51E13"/>
    <w:rsid w:val="00A522AD"/>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684"/>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1C7"/>
    <w:rsid w:val="00A93610"/>
    <w:rsid w:val="00A944A2"/>
    <w:rsid w:val="00A947EF"/>
    <w:rsid w:val="00A9606F"/>
    <w:rsid w:val="00A9645F"/>
    <w:rsid w:val="00A97854"/>
    <w:rsid w:val="00AA015D"/>
    <w:rsid w:val="00AA042C"/>
    <w:rsid w:val="00AA07A9"/>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8DE"/>
    <w:rsid w:val="00AB7F3B"/>
    <w:rsid w:val="00AC04A7"/>
    <w:rsid w:val="00AC07D3"/>
    <w:rsid w:val="00AC1E79"/>
    <w:rsid w:val="00AC20E4"/>
    <w:rsid w:val="00AC21C1"/>
    <w:rsid w:val="00AC3003"/>
    <w:rsid w:val="00AC3177"/>
    <w:rsid w:val="00AC3880"/>
    <w:rsid w:val="00AC3F43"/>
    <w:rsid w:val="00AC505E"/>
    <w:rsid w:val="00AC5BCC"/>
    <w:rsid w:val="00AC5FB5"/>
    <w:rsid w:val="00AC684F"/>
    <w:rsid w:val="00AC6B4D"/>
    <w:rsid w:val="00AC7128"/>
    <w:rsid w:val="00AC7D02"/>
    <w:rsid w:val="00AD068E"/>
    <w:rsid w:val="00AD0B81"/>
    <w:rsid w:val="00AD13ED"/>
    <w:rsid w:val="00AD2D0E"/>
    <w:rsid w:val="00AD3722"/>
    <w:rsid w:val="00AD3C8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92A"/>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2BF2"/>
    <w:rsid w:val="00B1372B"/>
    <w:rsid w:val="00B13AEE"/>
    <w:rsid w:val="00B149FC"/>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47F83"/>
    <w:rsid w:val="00B507B9"/>
    <w:rsid w:val="00B50E0B"/>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96F"/>
    <w:rsid w:val="00B63D34"/>
    <w:rsid w:val="00B63E8E"/>
    <w:rsid w:val="00B63F8E"/>
    <w:rsid w:val="00B64337"/>
    <w:rsid w:val="00B647C2"/>
    <w:rsid w:val="00B6503D"/>
    <w:rsid w:val="00B65226"/>
    <w:rsid w:val="00B652E6"/>
    <w:rsid w:val="00B65A31"/>
    <w:rsid w:val="00B6698B"/>
    <w:rsid w:val="00B66CF5"/>
    <w:rsid w:val="00B67645"/>
    <w:rsid w:val="00B677F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5EF0"/>
    <w:rsid w:val="00B76487"/>
    <w:rsid w:val="00B76F62"/>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97F5E"/>
    <w:rsid w:val="00BA05F6"/>
    <w:rsid w:val="00BA0B73"/>
    <w:rsid w:val="00BA0BF7"/>
    <w:rsid w:val="00BA15C0"/>
    <w:rsid w:val="00BA2130"/>
    <w:rsid w:val="00BA3287"/>
    <w:rsid w:val="00BA34B3"/>
    <w:rsid w:val="00BA42B3"/>
    <w:rsid w:val="00BA4599"/>
    <w:rsid w:val="00BA487A"/>
    <w:rsid w:val="00BA4AF4"/>
    <w:rsid w:val="00BA55E9"/>
    <w:rsid w:val="00BA593C"/>
    <w:rsid w:val="00BA62B1"/>
    <w:rsid w:val="00BA67B3"/>
    <w:rsid w:val="00BA72E2"/>
    <w:rsid w:val="00BA75E6"/>
    <w:rsid w:val="00BA7C49"/>
    <w:rsid w:val="00BA7ED0"/>
    <w:rsid w:val="00BB05B2"/>
    <w:rsid w:val="00BB19AE"/>
    <w:rsid w:val="00BB253D"/>
    <w:rsid w:val="00BB349D"/>
    <w:rsid w:val="00BB46F9"/>
    <w:rsid w:val="00BB4952"/>
    <w:rsid w:val="00BB4985"/>
    <w:rsid w:val="00BB5C2B"/>
    <w:rsid w:val="00BB634D"/>
    <w:rsid w:val="00BB6E81"/>
    <w:rsid w:val="00BB6FF6"/>
    <w:rsid w:val="00BB70B6"/>
    <w:rsid w:val="00BC0C77"/>
    <w:rsid w:val="00BC14DC"/>
    <w:rsid w:val="00BC1552"/>
    <w:rsid w:val="00BC1B42"/>
    <w:rsid w:val="00BC1E5B"/>
    <w:rsid w:val="00BC2E21"/>
    <w:rsid w:val="00BC3B8C"/>
    <w:rsid w:val="00BC3FC9"/>
    <w:rsid w:val="00BC443A"/>
    <w:rsid w:val="00BC499A"/>
    <w:rsid w:val="00BC4EE4"/>
    <w:rsid w:val="00BC68A7"/>
    <w:rsid w:val="00BC6B86"/>
    <w:rsid w:val="00BC6EDF"/>
    <w:rsid w:val="00BC7329"/>
    <w:rsid w:val="00BC7439"/>
    <w:rsid w:val="00BC7C5B"/>
    <w:rsid w:val="00BC7CBC"/>
    <w:rsid w:val="00BD03C7"/>
    <w:rsid w:val="00BD0ED5"/>
    <w:rsid w:val="00BD2FA3"/>
    <w:rsid w:val="00BD3263"/>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5BD"/>
    <w:rsid w:val="00BF09E5"/>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5CE"/>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548A"/>
    <w:rsid w:val="00C05C98"/>
    <w:rsid w:val="00C06142"/>
    <w:rsid w:val="00C062F9"/>
    <w:rsid w:val="00C063F4"/>
    <w:rsid w:val="00C076B5"/>
    <w:rsid w:val="00C07CBB"/>
    <w:rsid w:val="00C07E5E"/>
    <w:rsid w:val="00C100D4"/>
    <w:rsid w:val="00C101CD"/>
    <w:rsid w:val="00C107B8"/>
    <w:rsid w:val="00C10FBF"/>
    <w:rsid w:val="00C1206F"/>
    <w:rsid w:val="00C141D5"/>
    <w:rsid w:val="00C14784"/>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264B"/>
    <w:rsid w:val="00C22A18"/>
    <w:rsid w:val="00C22BF4"/>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532"/>
    <w:rsid w:val="00C37E74"/>
    <w:rsid w:val="00C40083"/>
    <w:rsid w:val="00C40555"/>
    <w:rsid w:val="00C405D8"/>
    <w:rsid w:val="00C40B63"/>
    <w:rsid w:val="00C4101C"/>
    <w:rsid w:val="00C4153C"/>
    <w:rsid w:val="00C42353"/>
    <w:rsid w:val="00C4315E"/>
    <w:rsid w:val="00C433D8"/>
    <w:rsid w:val="00C4353C"/>
    <w:rsid w:val="00C438C8"/>
    <w:rsid w:val="00C44248"/>
    <w:rsid w:val="00C44266"/>
    <w:rsid w:val="00C454BF"/>
    <w:rsid w:val="00C45B68"/>
    <w:rsid w:val="00C45C87"/>
    <w:rsid w:val="00C45D92"/>
    <w:rsid w:val="00C45E97"/>
    <w:rsid w:val="00C47B38"/>
    <w:rsid w:val="00C47CF0"/>
    <w:rsid w:val="00C47E22"/>
    <w:rsid w:val="00C50032"/>
    <w:rsid w:val="00C50829"/>
    <w:rsid w:val="00C50A19"/>
    <w:rsid w:val="00C5109E"/>
    <w:rsid w:val="00C5140C"/>
    <w:rsid w:val="00C51B05"/>
    <w:rsid w:val="00C539C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586"/>
    <w:rsid w:val="00C77D76"/>
    <w:rsid w:val="00C77FE6"/>
    <w:rsid w:val="00C80268"/>
    <w:rsid w:val="00C818A2"/>
    <w:rsid w:val="00C8231A"/>
    <w:rsid w:val="00C825B6"/>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383"/>
    <w:rsid w:val="00CB5A5D"/>
    <w:rsid w:val="00CB607E"/>
    <w:rsid w:val="00CB6C4E"/>
    <w:rsid w:val="00CC00CE"/>
    <w:rsid w:val="00CC02AA"/>
    <w:rsid w:val="00CC047E"/>
    <w:rsid w:val="00CC0D15"/>
    <w:rsid w:val="00CC0E3C"/>
    <w:rsid w:val="00CC18A8"/>
    <w:rsid w:val="00CC2774"/>
    <w:rsid w:val="00CC3359"/>
    <w:rsid w:val="00CC3483"/>
    <w:rsid w:val="00CC34F4"/>
    <w:rsid w:val="00CC3A09"/>
    <w:rsid w:val="00CC3FDB"/>
    <w:rsid w:val="00CC4109"/>
    <w:rsid w:val="00CC4190"/>
    <w:rsid w:val="00CC481F"/>
    <w:rsid w:val="00CC4909"/>
    <w:rsid w:val="00CC49D3"/>
    <w:rsid w:val="00CC5A3A"/>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94"/>
    <w:rsid w:val="00CE2558"/>
    <w:rsid w:val="00CE26C4"/>
    <w:rsid w:val="00CE2894"/>
    <w:rsid w:val="00CE3453"/>
    <w:rsid w:val="00CE3C52"/>
    <w:rsid w:val="00CE3CD8"/>
    <w:rsid w:val="00CE3D19"/>
    <w:rsid w:val="00CE42AF"/>
    <w:rsid w:val="00CE42C6"/>
    <w:rsid w:val="00CE50FE"/>
    <w:rsid w:val="00CE511C"/>
    <w:rsid w:val="00CE5EA5"/>
    <w:rsid w:val="00CE63EF"/>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A73"/>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2B9"/>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40E"/>
    <w:rsid w:val="00D319A0"/>
    <w:rsid w:val="00D31E72"/>
    <w:rsid w:val="00D31F23"/>
    <w:rsid w:val="00D32605"/>
    <w:rsid w:val="00D32776"/>
    <w:rsid w:val="00D3284E"/>
    <w:rsid w:val="00D32A96"/>
    <w:rsid w:val="00D32B38"/>
    <w:rsid w:val="00D32E4E"/>
    <w:rsid w:val="00D33656"/>
    <w:rsid w:val="00D33F8B"/>
    <w:rsid w:val="00D340D1"/>
    <w:rsid w:val="00D3477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90E"/>
    <w:rsid w:val="00D55060"/>
    <w:rsid w:val="00D55571"/>
    <w:rsid w:val="00D559E1"/>
    <w:rsid w:val="00D55DD1"/>
    <w:rsid w:val="00D55E44"/>
    <w:rsid w:val="00D560B7"/>
    <w:rsid w:val="00D561E0"/>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6D89"/>
    <w:rsid w:val="00D67408"/>
    <w:rsid w:val="00D67DE5"/>
    <w:rsid w:val="00D70D23"/>
    <w:rsid w:val="00D70DCB"/>
    <w:rsid w:val="00D7130F"/>
    <w:rsid w:val="00D713B0"/>
    <w:rsid w:val="00D71752"/>
    <w:rsid w:val="00D71F39"/>
    <w:rsid w:val="00D71FAA"/>
    <w:rsid w:val="00D72139"/>
    <w:rsid w:val="00D72E7E"/>
    <w:rsid w:val="00D73D99"/>
    <w:rsid w:val="00D73DB8"/>
    <w:rsid w:val="00D73E0E"/>
    <w:rsid w:val="00D74441"/>
    <w:rsid w:val="00D7473B"/>
    <w:rsid w:val="00D74ABB"/>
    <w:rsid w:val="00D74E6F"/>
    <w:rsid w:val="00D76BA4"/>
    <w:rsid w:val="00D77F1A"/>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2118"/>
    <w:rsid w:val="00D923C7"/>
    <w:rsid w:val="00D92632"/>
    <w:rsid w:val="00D92BE7"/>
    <w:rsid w:val="00D92EB9"/>
    <w:rsid w:val="00D93062"/>
    <w:rsid w:val="00D93491"/>
    <w:rsid w:val="00D937F1"/>
    <w:rsid w:val="00D938C4"/>
    <w:rsid w:val="00D943AA"/>
    <w:rsid w:val="00D946B4"/>
    <w:rsid w:val="00D95048"/>
    <w:rsid w:val="00D9510E"/>
    <w:rsid w:val="00D95155"/>
    <w:rsid w:val="00D963F4"/>
    <w:rsid w:val="00D97771"/>
    <w:rsid w:val="00D97ED9"/>
    <w:rsid w:val="00DA0108"/>
    <w:rsid w:val="00DA0627"/>
    <w:rsid w:val="00DA0CEE"/>
    <w:rsid w:val="00DA0DBF"/>
    <w:rsid w:val="00DA1AED"/>
    <w:rsid w:val="00DA1C67"/>
    <w:rsid w:val="00DA21EB"/>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5EE"/>
    <w:rsid w:val="00DB6061"/>
    <w:rsid w:val="00DB6273"/>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402"/>
    <w:rsid w:val="00DD240A"/>
    <w:rsid w:val="00DD2893"/>
    <w:rsid w:val="00DD2EB1"/>
    <w:rsid w:val="00DD2EBD"/>
    <w:rsid w:val="00DD3796"/>
    <w:rsid w:val="00DD415F"/>
    <w:rsid w:val="00DD4EAA"/>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8CA"/>
    <w:rsid w:val="00DF1B9C"/>
    <w:rsid w:val="00DF2712"/>
    <w:rsid w:val="00DF2756"/>
    <w:rsid w:val="00DF298D"/>
    <w:rsid w:val="00DF2BFE"/>
    <w:rsid w:val="00DF2FA3"/>
    <w:rsid w:val="00DF30F3"/>
    <w:rsid w:val="00DF39CB"/>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ABD"/>
    <w:rsid w:val="00E00CCC"/>
    <w:rsid w:val="00E01006"/>
    <w:rsid w:val="00E01BDD"/>
    <w:rsid w:val="00E028D6"/>
    <w:rsid w:val="00E03A97"/>
    <w:rsid w:val="00E043CC"/>
    <w:rsid w:val="00E04A7C"/>
    <w:rsid w:val="00E05737"/>
    <w:rsid w:val="00E05B36"/>
    <w:rsid w:val="00E06445"/>
    <w:rsid w:val="00E06783"/>
    <w:rsid w:val="00E06A2A"/>
    <w:rsid w:val="00E07500"/>
    <w:rsid w:val="00E07B57"/>
    <w:rsid w:val="00E10198"/>
    <w:rsid w:val="00E10F61"/>
    <w:rsid w:val="00E1109C"/>
    <w:rsid w:val="00E11384"/>
    <w:rsid w:val="00E114F4"/>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1E5"/>
    <w:rsid w:val="00E2728B"/>
    <w:rsid w:val="00E27703"/>
    <w:rsid w:val="00E30225"/>
    <w:rsid w:val="00E30548"/>
    <w:rsid w:val="00E30B6E"/>
    <w:rsid w:val="00E31251"/>
    <w:rsid w:val="00E3198E"/>
    <w:rsid w:val="00E31AF6"/>
    <w:rsid w:val="00E325EF"/>
    <w:rsid w:val="00E32C52"/>
    <w:rsid w:val="00E338F3"/>
    <w:rsid w:val="00E33CCD"/>
    <w:rsid w:val="00E33FA7"/>
    <w:rsid w:val="00E34702"/>
    <w:rsid w:val="00E34C9E"/>
    <w:rsid w:val="00E35103"/>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789"/>
    <w:rsid w:val="00E76BA0"/>
    <w:rsid w:val="00E778AE"/>
    <w:rsid w:val="00E80E73"/>
    <w:rsid w:val="00E812EA"/>
    <w:rsid w:val="00E812F5"/>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E69"/>
    <w:rsid w:val="00EC00BB"/>
    <w:rsid w:val="00EC01A1"/>
    <w:rsid w:val="00EC062A"/>
    <w:rsid w:val="00EC0793"/>
    <w:rsid w:val="00EC0A97"/>
    <w:rsid w:val="00EC0C8A"/>
    <w:rsid w:val="00EC17AF"/>
    <w:rsid w:val="00EC273C"/>
    <w:rsid w:val="00EC35D8"/>
    <w:rsid w:val="00EC4ABF"/>
    <w:rsid w:val="00EC4DD1"/>
    <w:rsid w:val="00EC52CE"/>
    <w:rsid w:val="00EC5916"/>
    <w:rsid w:val="00EC6122"/>
    <w:rsid w:val="00EC64DD"/>
    <w:rsid w:val="00EC6C97"/>
    <w:rsid w:val="00EC7296"/>
    <w:rsid w:val="00ED003B"/>
    <w:rsid w:val="00ED0673"/>
    <w:rsid w:val="00ED0695"/>
    <w:rsid w:val="00ED1FFA"/>
    <w:rsid w:val="00ED216E"/>
    <w:rsid w:val="00ED2598"/>
    <w:rsid w:val="00ED270D"/>
    <w:rsid w:val="00ED28F8"/>
    <w:rsid w:val="00ED2FB3"/>
    <w:rsid w:val="00ED42B4"/>
    <w:rsid w:val="00ED4668"/>
    <w:rsid w:val="00ED4DA7"/>
    <w:rsid w:val="00ED4F8D"/>
    <w:rsid w:val="00ED55CC"/>
    <w:rsid w:val="00ED5DE2"/>
    <w:rsid w:val="00ED5E8D"/>
    <w:rsid w:val="00ED626D"/>
    <w:rsid w:val="00ED6338"/>
    <w:rsid w:val="00ED64D7"/>
    <w:rsid w:val="00ED6501"/>
    <w:rsid w:val="00ED6A4B"/>
    <w:rsid w:val="00ED6DC9"/>
    <w:rsid w:val="00ED71CD"/>
    <w:rsid w:val="00EE001E"/>
    <w:rsid w:val="00EE0322"/>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D3B"/>
    <w:rsid w:val="00EF2E23"/>
    <w:rsid w:val="00EF325B"/>
    <w:rsid w:val="00EF35B6"/>
    <w:rsid w:val="00EF3C28"/>
    <w:rsid w:val="00EF40A9"/>
    <w:rsid w:val="00EF4EC2"/>
    <w:rsid w:val="00EF5F3E"/>
    <w:rsid w:val="00EF6147"/>
    <w:rsid w:val="00EF7467"/>
    <w:rsid w:val="00EF7BA6"/>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6B"/>
    <w:rsid w:val="00F05186"/>
    <w:rsid w:val="00F05A64"/>
    <w:rsid w:val="00F05CFD"/>
    <w:rsid w:val="00F06166"/>
    <w:rsid w:val="00F06E2D"/>
    <w:rsid w:val="00F06E31"/>
    <w:rsid w:val="00F076FF"/>
    <w:rsid w:val="00F100BE"/>
    <w:rsid w:val="00F102B3"/>
    <w:rsid w:val="00F106CC"/>
    <w:rsid w:val="00F10AC1"/>
    <w:rsid w:val="00F10F90"/>
    <w:rsid w:val="00F11237"/>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D1C"/>
    <w:rsid w:val="00F30EFF"/>
    <w:rsid w:val="00F310F6"/>
    <w:rsid w:val="00F31FAF"/>
    <w:rsid w:val="00F32478"/>
    <w:rsid w:val="00F3284D"/>
    <w:rsid w:val="00F32DF4"/>
    <w:rsid w:val="00F3463A"/>
    <w:rsid w:val="00F3497F"/>
    <w:rsid w:val="00F34A3F"/>
    <w:rsid w:val="00F352FB"/>
    <w:rsid w:val="00F353A0"/>
    <w:rsid w:val="00F354E5"/>
    <w:rsid w:val="00F3556B"/>
    <w:rsid w:val="00F35DDA"/>
    <w:rsid w:val="00F36393"/>
    <w:rsid w:val="00F36E8F"/>
    <w:rsid w:val="00F4003B"/>
    <w:rsid w:val="00F412E4"/>
    <w:rsid w:val="00F41943"/>
    <w:rsid w:val="00F4196A"/>
    <w:rsid w:val="00F4399C"/>
    <w:rsid w:val="00F43B98"/>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1D1F"/>
    <w:rsid w:val="00F63797"/>
    <w:rsid w:val="00F637CE"/>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882"/>
    <w:rsid w:val="00F72AFB"/>
    <w:rsid w:val="00F73144"/>
    <w:rsid w:val="00F7317F"/>
    <w:rsid w:val="00F7351D"/>
    <w:rsid w:val="00F75FEF"/>
    <w:rsid w:val="00F76385"/>
    <w:rsid w:val="00F76AE5"/>
    <w:rsid w:val="00F76C20"/>
    <w:rsid w:val="00F76E00"/>
    <w:rsid w:val="00F76EC1"/>
    <w:rsid w:val="00F77665"/>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155"/>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5D"/>
    <w:rsid w:val="00F9428D"/>
    <w:rsid w:val="00F946A7"/>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09C"/>
    <w:rsid w:val="00FA5917"/>
    <w:rsid w:val="00FA5971"/>
    <w:rsid w:val="00FA6188"/>
    <w:rsid w:val="00FA64B2"/>
    <w:rsid w:val="00FA67C4"/>
    <w:rsid w:val="00FA695E"/>
    <w:rsid w:val="00FA70E4"/>
    <w:rsid w:val="00FA70F9"/>
    <w:rsid w:val="00FA7C0D"/>
    <w:rsid w:val="00FB034E"/>
    <w:rsid w:val="00FB03EB"/>
    <w:rsid w:val="00FB0A1D"/>
    <w:rsid w:val="00FB0ADA"/>
    <w:rsid w:val="00FB1B34"/>
    <w:rsid w:val="00FB1C2A"/>
    <w:rsid w:val="00FB21A6"/>
    <w:rsid w:val="00FB3096"/>
    <w:rsid w:val="00FB362C"/>
    <w:rsid w:val="00FB3693"/>
    <w:rsid w:val="00FB3EBA"/>
    <w:rsid w:val="00FB440A"/>
    <w:rsid w:val="00FB547B"/>
    <w:rsid w:val="00FB5A9E"/>
    <w:rsid w:val="00FB60A5"/>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C6D22"/>
    <w:rsid w:val="00FD04DE"/>
    <w:rsid w:val="00FD0615"/>
    <w:rsid w:val="00FD11B0"/>
    <w:rsid w:val="00FD2171"/>
    <w:rsid w:val="00FD269C"/>
    <w:rsid w:val="00FD2AFC"/>
    <w:rsid w:val="00FD2FC8"/>
    <w:rsid w:val="00FD34BC"/>
    <w:rsid w:val="00FD374F"/>
    <w:rsid w:val="00FD3D73"/>
    <w:rsid w:val="00FD4BF7"/>
    <w:rsid w:val="00FD4D79"/>
    <w:rsid w:val="00FD5642"/>
    <w:rsid w:val="00FD56A8"/>
    <w:rsid w:val="00FD67CF"/>
    <w:rsid w:val="00FD714B"/>
    <w:rsid w:val="00FD7CA9"/>
    <w:rsid w:val="00FE011A"/>
    <w:rsid w:val="00FE0C03"/>
    <w:rsid w:val="00FE0DB0"/>
    <w:rsid w:val="00FE132C"/>
    <w:rsid w:val="00FE18BD"/>
    <w:rsid w:val="00FE2590"/>
    <w:rsid w:val="00FE2760"/>
    <w:rsid w:val="00FE27B6"/>
    <w:rsid w:val="00FE2DB1"/>
    <w:rsid w:val="00FE34AA"/>
    <w:rsid w:val="00FE35AE"/>
    <w:rsid w:val="00FE3B82"/>
    <w:rsid w:val="00FE3F76"/>
    <w:rsid w:val="00FE4886"/>
    <w:rsid w:val="00FE4EA3"/>
    <w:rsid w:val="00FE56A8"/>
    <w:rsid w:val="00FE59E8"/>
    <w:rsid w:val="00FE5D02"/>
    <w:rsid w:val="00FE5E86"/>
    <w:rsid w:val="00FE6152"/>
    <w:rsid w:val="00FE6489"/>
    <w:rsid w:val="00FE66D5"/>
    <w:rsid w:val="00FE71A4"/>
    <w:rsid w:val="00FE71F4"/>
    <w:rsid w:val="00FE727B"/>
    <w:rsid w:val="00FE72A8"/>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5F393"/>
  <w15:chartTrackingRefBased/>
  <w15:docId w15:val="{0872070A-E0E8-4FEB-A2D9-AA7969D7E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394668"/>
    <w:pPr>
      <w:widowControl/>
      <w:tabs>
        <w:tab w:val="left" w:pos="567"/>
        <w:tab w:val="left" w:pos="1985"/>
        <w:tab w:val="left" w:pos="9781"/>
      </w:tabs>
      <w:spacing w:after="120"/>
      <w:ind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tabs>
        <w:tab w:val="num" w:pos="360"/>
      </w:tabs>
      <w:spacing w:line="360" w:lineRule="auto"/>
      <w:ind w:left="360" w:hanging="360"/>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link w:val="14"/>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numId w:val="1"/>
      </w:numPr>
      <w:tabs>
        <w:tab w:val="clear" w:pos="360"/>
      </w:tabs>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body text"/>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body text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customStyle="1" w:styleId="affd">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4">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7"/>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lang w:val="x-none" w:eastAsia="x-none"/>
    </w:rPr>
  </w:style>
  <w:style w:type="character" w:customStyle="1" w:styleId="affffffff1">
    <w:name w:val="Текст концевой сноски Знак"/>
    <w:link w:val="affffffff0"/>
    <w:uiPriority w:val="99"/>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a">
    <w:name w:val="Title"/>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5"/>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6"/>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
    <w:rsid w:val="00180F93"/>
    <w:rPr>
      <w:sz w:val="22"/>
      <w:lang w:val="x-none" w:eastAsia="x-none"/>
    </w:rPr>
  </w:style>
  <w:style w:type="character" w:customStyle="1" w:styleId="affffffe">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d"/>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7"/>
      </w:numPr>
    </w:pPr>
  </w:style>
  <w:style w:type="numbering" w:customStyle="1" w:styleId="7">
    <w:name w:val="Стиль7"/>
    <w:uiPriority w:val="99"/>
    <w:rsid w:val="00811E9F"/>
    <w:pPr>
      <w:numPr>
        <w:numId w:val="38"/>
      </w:numPr>
    </w:pPr>
  </w:style>
  <w:style w:type="numbering" w:customStyle="1" w:styleId="80">
    <w:name w:val="Стиль8"/>
    <w:uiPriority w:val="99"/>
    <w:rsid w:val="00730266"/>
    <w:pPr>
      <w:numPr>
        <w:numId w:val="39"/>
      </w:numPr>
    </w:pPr>
  </w:style>
  <w:style w:type="numbering" w:customStyle="1" w:styleId="9">
    <w:name w:val="Стиль9"/>
    <w:uiPriority w:val="99"/>
    <w:rsid w:val="00730266"/>
    <w:pPr>
      <w:numPr>
        <w:numId w:val="40"/>
      </w:numPr>
    </w:pPr>
  </w:style>
  <w:style w:type="character" w:customStyle="1" w:styleId="afffffffff0">
    <w:name w:val="коммент"/>
    <w:uiPriority w:val="99"/>
    <w:rsid w:val="00C37532"/>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B7E04B8F5BC345C22463EADCAE81D93CF4CA1215A36F6052F6BC85F6f9C8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B980A-C46D-4DFF-BE9E-E56E56B7D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5795</Words>
  <Characters>33035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38753</CharactersWithSpaces>
  <SharedDoc>false</SharedDoc>
  <HLinks>
    <vt:vector size="168" baseType="variant">
      <vt:variant>
        <vt:i4>2556013</vt:i4>
      </vt:variant>
      <vt:variant>
        <vt:i4>159</vt:i4>
      </vt:variant>
      <vt:variant>
        <vt:i4>0</vt:i4>
      </vt:variant>
      <vt:variant>
        <vt:i4>5</vt:i4>
      </vt:variant>
      <vt:variant>
        <vt:lpwstr>consultantplus://offline/ref=B7E04B8F5BC345C22463EADCAE81D93CF4CA1215A36F6052F6BC85F6f9C8L</vt:lpwstr>
      </vt:variant>
      <vt:variant>
        <vt:lpwstr/>
      </vt:variant>
      <vt:variant>
        <vt:i4>1835093</vt:i4>
      </vt:variant>
      <vt:variant>
        <vt:i4>156</vt:i4>
      </vt:variant>
      <vt:variant>
        <vt:i4>0</vt:i4>
      </vt:variant>
      <vt:variant>
        <vt:i4>5</vt:i4>
      </vt:variant>
      <vt:variant>
        <vt:lpwstr>consultantplus://offline/ref=B7E04B8F5BC345C22463EADCAE81D93CF0C11310A0643D58FEE589F49Ff2C9L</vt:lpwstr>
      </vt:variant>
      <vt:variant>
        <vt:lpwstr/>
      </vt:variant>
      <vt:variant>
        <vt:i4>1835093</vt:i4>
      </vt:variant>
      <vt:variant>
        <vt:i4>153</vt:i4>
      </vt:variant>
      <vt:variant>
        <vt:i4>0</vt:i4>
      </vt:variant>
      <vt:variant>
        <vt:i4>5</vt:i4>
      </vt:variant>
      <vt:variant>
        <vt:lpwstr>consultantplus://offline/ref=B7E04B8F5BC345C22463EADCAE81D93CF0C11310A0643D58FEE589F49Ff2C9L</vt:lpwstr>
      </vt:variant>
      <vt:variant>
        <vt:lpwstr/>
      </vt:variant>
      <vt:variant>
        <vt:i4>1441844</vt:i4>
      </vt:variant>
      <vt:variant>
        <vt:i4>146</vt:i4>
      </vt:variant>
      <vt:variant>
        <vt:i4>0</vt:i4>
      </vt:variant>
      <vt:variant>
        <vt:i4>5</vt:i4>
      </vt:variant>
      <vt:variant>
        <vt:lpwstr/>
      </vt:variant>
      <vt:variant>
        <vt:lpwstr>_Toc167440633</vt:lpwstr>
      </vt:variant>
      <vt:variant>
        <vt:i4>1441844</vt:i4>
      </vt:variant>
      <vt:variant>
        <vt:i4>140</vt:i4>
      </vt:variant>
      <vt:variant>
        <vt:i4>0</vt:i4>
      </vt:variant>
      <vt:variant>
        <vt:i4>5</vt:i4>
      </vt:variant>
      <vt:variant>
        <vt:lpwstr/>
      </vt:variant>
      <vt:variant>
        <vt:lpwstr>_Toc167440632</vt:lpwstr>
      </vt:variant>
      <vt:variant>
        <vt:i4>1441844</vt:i4>
      </vt:variant>
      <vt:variant>
        <vt:i4>134</vt:i4>
      </vt:variant>
      <vt:variant>
        <vt:i4>0</vt:i4>
      </vt:variant>
      <vt:variant>
        <vt:i4>5</vt:i4>
      </vt:variant>
      <vt:variant>
        <vt:lpwstr/>
      </vt:variant>
      <vt:variant>
        <vt:lpwstr>_Toc167440631</vt:lpwstr>
      </vt:variant>
      <vt:variant>
        <vt:i4>1441844</vt:i4>
      </vt:variant>
      <vt:variant>
        <vt:i4>128</vt:i4>
      </vt:variant>
      <vt:variant>
        <vt:i4>0</vt:i4>
      </vt:variant>
      <vt:variant>
        <vt:i4>5</vt:i4>
      </vt:variant>
      <vt:variant>
        <vt:lpwstr/>
      </vt:variant>
      <vt:variant>
        <vt:lpwstr>_Toc167440630</vt:lpwstr>
      </vt:variant>
      <vt:variant>
        <vt:i4>1507380</vt:i4>
      </vt:variant>
      <vt:variant>
        <vt:i4>122</vt:i4>
      </vt:variant>
      <vt:variant>
        <vt:i4>0</vt:i4>
      </vt:variant>
      <vt:variant>
        <vt:i4>5</vt:i4>
      </vt:variant>
      <vt:variant>
        <vt:lpwstr/>
      </vt:variant>
      <vt:variant>
        <vt:lpwstr>_Toc167440629</vt:lpwstr>
      </vt:variant>
      <vt:variant>
        <vt:i4>1507380</vt:i4>
      </vt:variant>
      <vt:variant>
        <vt:i4>116</vt:i4>
      </vt:variant>
      <vt:variant>
        <vt:i4>0</vt:i4>
      </vt:variant>
      <vt:variant>
        <vt:i4>5</vt:i4>
      </vt:variant>
      <vt:variant>
        <vt:lpwstr/>
      </vt:variant>
      <vt:variant>
        <vt:lpwstr>_Toc167440628</vt:lpwstr>
      </vt:variant>
      <vt:variant>
        <vt:i4>1507380</vt:i4>
      </vt:variant>
      <vt:variant>
        <vt:i4>110</vt:i4>
      </vt:variant>
      <vt:variant>
        <vt:i4>0</vt:i4>
      </vt:variant>
      <vt:variant>
        <vt:i4>5</vt:i4>
      </vt:variant>
      <vt:variant>
        <vt:lpwstr/>
      </vt:variant>
      <vt:variant>
        <vt:lpwstr>_Toc167440627</vt:lpwstr>
      </vt:variant>
      <vt:variant>
        <vt:i4>1507380</vt:i4>
      </vt:variant>
      <vt:variant>
        <vt:i4>104</vt:i4>
      </vt:variant>
      <vt:variant>
        <vt:i4>0</vt:i4>
      </vt:variant>
      <vt:variant>
        <vt:i4>5</vt:i4>
      </vt:variant>
      <vt:variant>
        <vt:lpwstr/>
      </vt:variant>
      <vt:variant>
        <vt:lpwstr>_Toc167440626</vt:lpwstr>
      </vt:variant>
      <vt:variant>
        <vt:i4>1507380</vt:i4>
      </vt:variant>
      <vt:variant>
        <vt:i4>98</vt:i4>
      </vt:variant>
      <vt:variant>
        <vt:i4>0</vt:i4>
      </vt:variant>
      <vt:variant>
        <vt:i4>5</vt:i4>
      </vt:variant>
      <vt:variant>
        <vt:lpwstr/>
      </vt:variant>
      <vt:variant>
        <vt:lpwstr>_Toc167440625</vt:lpwstr>
      </vt:variant>
      <vt:variant>
        <vt:i4>1507380</vt:i4>
      </vt:variant>
      <vt:variant>
        <vt:i4>92</vt:i4>
      </vt:variant>
      <vt:variant>
        <vt:i4>0</vt:i4>
      </vt:variant>
      <vt:variant>
        <vt:i4>5</vt:i4>
      </vt:variant>
      <vt:variant>
        <vt:lpwstr/>
      </vt:variant>
      <vt:variant>
        <vt:lpwstr>_Toc167440624</vt:lpwstr>
      </vt:variant>
      <vt:variant>
        <vt:i4>1507380</vt:i4>
      </vt:variant>
      <vt:variant>
        <vt:i4>86</vt:i4>
      </vt:variant>
      <vt:variant>
        <vt:i4>0</vt:i4>
      </vt:variant>
      <vt:variant>
        <vt:i4>5</vt:i4>
      </vt:variant>
      <vt:variant>
        <vt:lpwstr/>
      </vt:variant>
      <vt:variant>
        <vt:lpwstr>_Toc167440623</vt:lpwstr>
      </vt:variant>
      <vt:variant>
        <vt:i4>1507380</vt:i4>
      </vt:variant>
      <vt:variant>
        <vt:i4>80</vt:i4>
      </vt:variant>
      <vt:variant>
        <vt:i4>0</vt:i4>
      </vt:variant>
      <vt:variant>
        <vt:i4>5</vt:i4>
      </vt:variant>
      <vt:variant>
        <vt:lpwstr/>
      </vt:variant>
      <vt:variant>
        <vt:lpwstr>_Toc167440622</vt:lpwstr>
      </vt:variant>
      <vt:variant>
        <vt:i4>1507380</vt:i4>
      </vt:variant>
      <vt:variant>
        <vt:i4>74</vt:i4>
      </vt:variant>
      <vt:variant>
        <vt:i4>0</vt:i4>
      </vt:variant>
      <vt:variant>
        <vt:i4>5</vt:i4>
      </vt:variant>
      <vt:variant>
        <vt:lpwstr/>
      </vt:variant>
      <vt:variant>
        <vt:lpwstr>_Toc167440621</vt:lpwstr>
      </vt:variant>
      <vt:variant>
        <vt:i4>1507380</vt:i4>
      </vt:variant>
      <vt:variant>
        <vt:i4>68</vt:i4>
      </vt:variant>
      <vt:variant>
        <vt:i4>0</vt:i4>
      </vt:variant>
      <vt:variant>
        <vt:i4>5</vt:i4>
      </vt:variant>
      <vt:variant>
        <vt:lpwstr/>
      </vt:variant>
      <vt:variant>
        <vt:lpwstr>_Toc167440620</vt:lpwstr>
      </vt:variant>
      <vt:variant>
        <vt:i4>1310772</vt:i4>
      </vt:variant>
      <vt:variant>
        <vt:i4>62</vt:i4>
      </vt:variant>
      <vt:variant>
        <vt:i4>0</vt:i4>
      </vt:variant>
      <vt:variant>
        <vt:i4>5</vt:i4>
      </vt:variant>
      <vt:variant>
        <vt:lpwstr/>
      </vt:variant>
      <vt:variant>
        <vt:lpwstr>_Toc167440619</vt:lpwstr>
      </vt:variant>
      <vt:variant>
        <vt:i4>1310772</vt:i4>
      </vt:variant>
      <vt:variant>
        <vt:i4>56</vt:i4>
      </vt:variant>
      <vt:variant>
        <vt:i4>0</vt:i4>
      </vt:variant>
      <vt:variant>
        <vt:i4>5</vt:i4>
      </vt:variant>
      <vt:variant>
        <vt:lpwstr/>
      </vt:variant>
      <vt:variant>
        <vt:lpwstr>_Toc167440618</vt:lpwstr>
      </vt:variant>
      <vt:variant>
        <vt:i4>1310772</vt:i4>
      </vt:variant>
      <vt:variant>
        <vt:i4>50</vt:i4>
      </vt:variant>
      <vt:variant>
        <vt:i4>0</vt:i4>
      </vt:variant>
      <vt:variant>
        <vt:i4>5</vt:i4>
      </vt:variant>
      <vt:variant>
        <vt:lpwstr/>
      </vt:variant>
      <vt:variant>
        <vt:lpwstr>_Toc167440617</vt:lpwstr>
      </vt:variant>
      <vt:variant>
        <vt:i4>1310772</vt:i4>
      </vt:variant>
      <vt:variant>
        <vt:i4>44</vt:i4>
      </vt:variant>
      <vt:variant>
        <vt:i4>0</vt:i4>
      </vt:variant>
      <vt:variant>
        <vt:i4>5</vt:i4>
      </vt:variant>
      <vt:variant>
        <vt:lpwstr/>
      </vt:variant>
      <vt:variant>
        <vt:lpwstr>_Toc167440616</vt:lpwstr>
      </vt:variant>
      <vt:variant>
        <vt:i4>1310772</vt:i4>
      </vt:variant>
      <vt:variant>
        <vt:i4>38</vt:i4>
      </vt:variant>
      <vt:variant>
        <vt:i4>0</vt:i4>
      </vt:variant>
      <vt:variant>
        <vt:i4>5</vt:i4>
      </vt:variant>
      <vt:variant>
        <vt:lpwstr/>
      </vt:variant>
      <vt:variant>
        <vt:lpwstr>_Toc167440615</vt:lpwstr>
      </vt:variant>
      <vt:variant>
        <vt:i4>1310772</vt:i4>
      </vt:variant>
      <vt:variant>
        <vt:i4>32</vt:i4>
      </vt:variant>
      <vt:variant>
        <vt:i4>0</vt:i4>
      </vt:variant>
      <vt:variant>
        <vt:i4>5</vt:i4>
      </vt:variant>
      <vt:variant>
        <vt:lpwstr/>
      </vt:variant>
      <vt:variant>
        <vt:lpwstr>_Toc167440614</vt:lpwstr>
      </vt:variant>
      <vt:variant>
        <vt:i4>1310772</vt:i4>
      </vt:variant>
      <vt:variant>
        <vt:i4>26</vt:i4>
      </vt:variant>
      <vt:variant>
        <vt:i4>0</vt:i4>
      </vt:variant>
      <vt:variant>
        <vt:i4>5</vt:i4>
      </vt:variant>
      <vt:variant>
        <vt:lpwstr/>
      </vt:variant>
      <vt:variant>
        <vt:lpwstr>_Toc167440613</vt:lpwstr>
      </vt:variant>
      <vt:variant>
        <vt:i4>1310772</vt:i4>
      </vt:variant>
      <vt:variant>
        <vt:i4>20</vt:i4>
      </vt:variant>
      <vt:variant>
        <vt:i4>0</vt:i4>
      </vt:variant>
      <vt:variant>
        <vt:i4>5</vt:i4>
      </vt:variant>
      <vt:variant>
        <vt:lpwstr/>
      </vt:variant>
      <vt:variant>
        <vt:lpwstr>_Toc167440612</vt:lpwstr>
      </vt:variant>
      <vt:variant>
        <vt:i4>1310772</vt:i4>
      </vt:variant>
      <vt:variant>
        <vt:i4>14</vt:i4>
      </vt:variant>
      <vt:variant>
        <vt:i4>0</vt:i4>
      </vt:variant>
      <vt:variant>
        <vt:i4>5</vt:i4>
      </vt:variant>
      <vt:variant>
        <vt:lpwstr/>
      </vt:variant>
      <vt:variant>
        <vt:lpwstr>_Toc167440611</vt:lpwstr>
      </vt:variant>
      <vt:variant>
        <vt:i4>1310772</vt:i4>
      </vt:variant>
      <vt:variant>
        <vt:i4>8</vt:i4>
      </vt:variant>
      <vt:variant>
        <vt:i4>0</vt:i4>
      </vt:variant>
      <vt:variant>
        <vt:i4>5</vt:i4>
      </vt:variant>
      <vt:variant>
        <vt:lpwstr/>
      </vt:variant>
      <vt:variant>
        <vt:lpwstr>_Toc167440610</vt:lpwstr>
      </vt:variant>
      <vt:variant>
        <vt:i4>1376308</vt:i4>
      </vt:variant>
      <vt:variant>
        <vt:i4>2</vt:i4>
      </vt:variant>
      <vt:variant>
        <vt:i4>0</vt:i4>
      </vt:variant>
      <vt:variant>
        <vt:i4>5</vt:i4>
      </vt:variant>
      <vt:variant>
        <vt:lpwstr/>
      </vt:variant>
      <vt:variant>
        <vt:lpwstr>_Toc167440609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Поддубская Кристина Валерьевна</cp:lastModifiedBy>
  <cp:revision>4</cp:revision>
  <cp:lastPrinted>2019-01-21T14:01:00Z</cp:lastPrinted>
  <dcterms:created xsi:type="dcterms:W3CDTF">2025-08-22T06:09:00Z</dcterms:created>
  <dcterms:modified xsi:type="dcterms:W3CDTF">2026-05-28T09:46:00Z</dcterms:modified>
</cp:coreProperties>
</file>